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D87" w:rsidRDefault="00934D87" w:rsidP="00937234"/>
    <w:p w:rsidR="005A010F" w:rsidRDefault="00CF3FF0" w:rsidP="005A010F">
      <w:bookmarkStart w:id="0" w:name="_Toc3542107"/>
      <w:bookmarkStart w:id="1" w:name="_Toc464023369"/>
      <w:bookmarkStart w:id="2" w:name="_Toc464023370"/>
      <w:bookmarkStart w:id="3" w:name="_Toc464023533"/>
      <w:bookmarkStart w:id="4" w:name="_Toc465243673"/>
      <w:r>
        <w:rPr>
          <w:rFonts w:ascii="Arial" w:hAnsi="Arial" w:cs="Arial"/>
          <w:noProof/>
        </w:rPr>
        <w:drawing>
          <wp:inline distT="0" distB="0" distL="0" distR="0">
            <wp:extent cx="2228771" cy="854015"/>
            <wp:effectExtent l="0" t="0" r="635" b="3810"/>
            <wp:docPr id="2" name="Image 2" descr="Logo CPAM de l'Eure -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PAM de l'Eure - 20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225" cy="85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10F" w:rsidRDefault="005A010F" w:rsidP="005A010F"/>
    <w:p w:rsidR="005A010F" w:rsidRDefault="005A010F" w:rsidP="005A010F"/>
    <w:p w:rsidR="005A010F" w:rsidRPr="005B03F5" w:rsidRDefault="005A010F" w:rsidP="005A010F">
      <w:pPr>
        <w:rPr>
          <w:rFonts w:ascii="Times New Roman" w:hAnsi="Times New Roman" w:cs="Times New Roman"/>
        </w:rPr>
      </w:pPr>
    </w:p>
    <w:p w:rsidR="005A010F" w:rsidRPr="005B03F5" w:rsidRDefault="005A010F" w:rsidP="005A010F">
      <w:pPr>
        <w:rPr>
          <w:rFonts w:ascii="Times New Roman" w:hAnsi="Times New Roman" w:cs="Times New Roman"/>
        </w:rPr>
      </w:pPr>
    </w:p>
    <w:p w:rsidR="00063B20" w:rsidRPr="00063B20" w:rsidRDefault="00CF3FF0" w:rsidP="00063B20">
      <w:pPr>
        <w:spacing w:line="276" w:lineRule="auto"/>
        <w:jc w:val="left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1" layoutInCell="0" allowOverlap="1">
                <wp:simplePos x="0" y="0"/>
                <wp:positionH relativeFrom="page">
                  <wp:posOffset>826770</wp:posOffset>
                </wp:positionH>
                <wp:positionV relativeFrom="page">
                  <wp:posOffset>2379980</wp:posOffset>
                </wp:positionV>
                <wp:extent cx="5772150" cy="782320"/>
                <wp:effectExtent l="19050" t="19050" r="19050" b="17780"/>
                <wp:wrapTopAndBottom/>
                <wp:docPr id="1957622209" name="Organigramme : Alternative 1957622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150" cy="7823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6FCA" w:rsidRPr="00A74BC8" w:rsidRDefault="003F6FCA" w:rsidP="00CF3FF0">
                            <w:pPr>
                              <w:spacing w:before="120"/>
                              <w:jc w:val="center"/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Mission de Maitrise d’œuvre pour la réhabilitation du siège de la CPAM de l’Eure</w:t>
                            </w:r>
                            <w:r w:rsidRPr="00790BF9">
                              <w:rPr>
                                <w:rFonts w:ascii="Arial" w:hAnsi="Arial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957622209" o:spid="_x0000_s1026" type="#_x0000_t176" style="position:absolute;margin-left:65.1pt;margin-top:187.4pt;width:454.5pt;height:61.6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" o:allowincell="f" strokecolor="blue" strokeweight="2.25pt">
                <v:textbox>
                  <w:txbxContent>
                    <w:p w:rsidR="003F6FCA" w:rsidRPr="00A74BC8" w:rsidRDefault="003F6FCA" w:rsidP="00CF3FF0">
                      <w:pPr>
                        <w:spacing w:before="120"/>
                        <w:jc w:val="center"/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</w:rPr>
                        <w:t>Mission de Maitrise d’œuvre pour la réhabilitation du siège de la CPAM de l’Eure</w:t>
                      </w:r>
                      <w:r w:rsidRPr="00790BF9">
                        <w:rPr>
                          <w:rFonts w:ascii="Arial" w:hAnsi="Arial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type="topAndBottom" anchorx="page" anchory="page"/>
                <w10:anchorlock/>
              </v:shape>
            </w:pict>
          </mc:Fallback>
        </mc:AlternateContent>
      </w:r>
    </w:p>
    <w:p w:rsidR="00063B20" w:rsidRPr="00063B20" w:rsidRDefault="00063B20" w:rsidP="00063B20">
      <w:pPr>
        <w:spacing w:line="276" w:lineRule="auto"/>
        <w:jc w:val="left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063B20" w:rsidRPr="00063B20" w:rsidRDefault="00063B20" w:rsidP="00063B20">
      <w:pPr>
        <w:spacing w:line="276" w:lineRule="auto"/>
        <w:jc w:val="left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063B20" w:rsidRPr="00063B20" w:rsidRDefault="00063B20" w:rsidP="00063B20">
      <w:pPr>
        <w:spacing w:line="276" w:lineRule="auto"/>
        <w:jc w:val="left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063B20" w:rsidRPr="00063B20" w:rsidRDefault="00063B20" w:rsidP="00063B20">
      <w:pPr>
        <w:autoSpaceDE w:val="0"/>
        <w:autoSpaceDN w:val="0"/>
        <w:adjustRightInd w:val="0"/>
        <w:jc w:val="left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063B20">
        <w:rPr>
          <w:rFonts w:ascii="Times New Roman" w:eastAsia="Calibri" w:hAnsi="Times New Roman" w:cs="Times New Roman"/>
          <w:b/>
          <w:bCs/>
          <w:sz w:val="22"/>
          <w:szCs w:val="22"/>
        </w:rPr>
        <w:tab/>
      </w:r>
    </w:p>
    <w:p w:rsidR="00063B20" w:rsidRPr="00063B20" w:rsidRDefault="00063B20" w:rsidP="00063B20">
      <w:pPr>
        <w:spacing w:line="276" w:lineRule="auto"/>
        <w:jc w:val="left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063B20" w:rsidRPr="00063B20" w:rsidRDefault="00063B20" w:rsidP="00063B20">
      <w:pPr>
        <w:spacing w:line="276" w:lineRule="auto"/>
        <w:jc w:val="left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063B20" w:rsidRPr="00063B20" w:rsidRDefault="00063B20" w:rsidP="00063B20">
      <w:pPr>
        <w:spacing w:line="276" w:lineRule="auto"/>
        <w:jc w:val="left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BC0A06" w:rsidRDefault="00CF3FF0" w:rsidP="00BC1799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sz w:val="44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0800" behindDoc="0" locked="1" layoutInCell="0" allowOverlap="1">
                <wp:simplePos x="0" y="0"/>
                <wp:positionH relativeFrom="page">
                  <wp:posOffset>874395</wp:posOffset>
                </wp:positionH>
                <wp:positionV relativeFrom="page">
                  <wp:posOffset>4185285</wp:posOffset>
                </wp:positionV>
                <wp:extent cx="5772150" cy="527050"/>
                <wp:effectExtent l="17145" t="22860" r="20955" b="21590"/>
                <wp:wrapTopAndBottom/>
                <wp:docPr id="3" name="Organigramme : Alternativ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150" cy="5270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8575" cap="flat" cmpd="sng" algn="ctr">
                          <a:solidFill>
                            <a:srgbClr val="0000F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6FCA" w:rsidRPr="00790BF9" w:rsidRDefault="003F6FCA" w:rsidP="00CF3FF0">
                            <w:pPr>
                              <w:spacing w:before="120"/>
                              <w:jc w:val="center"/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NOTE METHODOLOGIQUE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Organigramme : Alternative 3" o:spid="_x0000_s1027" type="#_x0000_t176" style="position:absolute;left:0;text-align:left;margin-left:68.85pt;margin-top:329.55pt;width:454.5pt;height:41.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" o:allowincell="f" strokecolor="blue" strokeweight="2.25pt">
                <v:textbox>
                  <w:txbxContent>
                    <w:p w:rsidR="003F6FCA" w:rsidRPr="00790BF9" w:rsidRDefault="003F6FCA" w:rsidP="00CF3FF0">
                      <w:pPr>
                        <w:spacing w:before="120"/>
                        <w:jc w:val="center"/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</w:rPr>
                        <w:t>NOTE METHODOLOGIQUE</w:t>
                      </w:r>
                    </w:p>
                  </w:txbxContent>
                </v:textbox>
                <w10:wrap type="topAndBottom" anchorx="page" anchory="page"/>
                <w10:anchorlock/>
              </v:shape>
            </w:pict>
          </mc:Fallback>
        </mc:AlternateContent>
      </w:r>
    </w:p>
    <w:p w:rsidR="00CF3FF0" w:rsidRDefault="00CF3FF0" w:rsidP="00BC1799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sz w:val="44"/>
          <w:szCs w:val="28"/>
          <w:lang w:eastAsia="en-US"/>
        </w:rPr>
      </w:pPr>
    </w:p>
    <w:p w:rsidR="00CF3FF0" w:rsidRDefault="00CF3FF0" w:rsidP="00BC1799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sz w:val="44"/>
          <w:szCs w:val="28"/>
          <w:lang w:eastAsia="en-US"/>
        </w:rPr>
      </w:pPr>
    </w:p>
    <w:p w:rsidR="00CF3FF0" w:rsidRDefault="00CF3FF0" w:rsidP="00BC1799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sz w:val="44"/>
          <w:szCs w:val="28"/>
          <w:lang w:eastAsia="en-US"/>
        </w:rPr>
      </w:pPr>
    </w:p>
    <w:p w:rsidR="00CF3FF0" w:rsidRDefault="00CF3FF0" w:rsidP="00BC1799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sz w:val="44"/>
          <w:szCs w:val="28"/>
          <w:lang w:eastAsia="en-US"/>
        </w:rPr>
      </w:pPr>
    </w:p>
    <w:p w:rsidR="00CF3FF0" w:rsidRDefault="00CF3FF0" w:rsidP="00BC1799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sz w:val="44"/>
          <w:szCs w:val="28"/>
          <w:lang w:eastAsia="en-US"/>
        </w:rPr>
      </w:pPr>
    </w:p>
    <w:p w:rsidR="00BC0A06" w:rsidRDefault="00BC0A06" w:rsidP="00BC1799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sz w:val="44"/>
          <w:szCs w:val="28"/>
          <w:lang w:eastAsia="en-US"/>
        </w:rPr>
      </w:pPr>
    </w:p>
    <w:p w:rsidR="005A010F" w:rsidRPr="005B03F5" w:rsidRDefault="005A010F" w:rsidP="005A010F">
      <w:pPr>
        <w:ind w:left="7" w:firstLine="284"/>
        <w:rPr>
          <w:rFonts w:ascii="Times New Roman" w:hAnsi="Times New Roman" w:cs="Times New Roman"/>
        </w:rPr>
      </w:pPr>
    </w:p>
    <w:p w:rsidR="005A010F" w:rsidRPr="005B03F5" w:rsidRDefault="005A010F" w:rsidP="005A010F">
      <w:pPr>
        <w:rPr>
          <w:rFonts w:ascii="Times New Roman" w:hAnsi="Times New Roman" w:cs="Times New Roman"/>
          <w:highlight w:val="yellow"/>
        </w:rPr>
      </w:pPr>
    </w:p>
    <w:p w:rsidR="005A010F" w:rsidRPr="005B03F5" w:rsidRDefault="005A010F" w:rsidP="005A010F">
      <w:pPr>
        <w:rPr>
          <w:rFonts w:ascii="Times New Roman" w:hAnsi="Times New Roman" w:cs="Times New Roman"/>
        </w:rPr>
      </w:pPr>
    </w:p>
    <w:p w:rsidR="005A010F" w:rsidRDefault="005A010F" w:rsidP="005A010F">
      <w:pPr>
        <w:rPr>
          <w:rFonts w:ascii="Times New Roman" w:hAnsi="Times New Roman" w:cs="Times New Roman"/>
        </w:rPr>
      </w:pPr>
    </w:p>
    <w:p w:rsidR="00BB723A" w:rsidRDefault="00BB723A" w:rsidP="005A010F">
      <w:pPr>
        <w:rPr>
          <w:rFonts w:ascii="Times New Roman" w:hAnsi="Times New Roman" w:cs="Times New Roman"/>
        </w:rPr>
      </w:pPr>
    </w:p>
    <w:p w:rsidR="00BB723A" w:rsidRDefault="00BB723A" w:rsidP="005A010F">
      <w:pPr>
        <w:rPr>
          <w:rFonts w:ascii="Times New Roman" w:hAnsi="Times New Roman" w:cs="Times New Roman"/>
        </w:rPr>
      </w:pPr>
    </w:p>
    <w:p w:rsidR="00BB723A" w:rsidRDefault="00BB723A" w:rsidP="005A010F">
      <w:pPr>
        <w:rPr>
          <w:rFonts w:ascii="Times New Roman" w:hAnsi="Times New Roman" w:cs="Times New Roman"/>
        </w:rPr>
      </w:pPr>
    </w:p>
    <w:p w:rsidR="00BB723A" w:rsidRDefault="00BB723A" w:rsidP="005A010F">
      <w:pPr>
        <w:rPr>
          <w:rFonts w:ascii="Times New Roman" w:hAnsi="Times New Roman" w:cs="Times New Roman"/>
        </w:rPr>
      </w:pPr>
    </w:p>
    <w:p w:rsidR="00BB723A" w:rsidRDefault="00BB723A" w:rsidP="005A010F">
      <w:pPr>
        <w:rPr>
          <w:rFonts w:ascii="Times New Roman" w:hAnsi="Times New Roman" w:cs="Times New Roman"/>
        </w:rPr>
      </w:pPr>
    </w:p>
    <w:p w:rsidR="00BB723A" w:rsidRDefault="00BB723A" w:rsidP="005A010F">
      <w:pPr>
        <w:rPr>
          <w:rFonts w:ascii="Times New Roman" w:hAnsi="Times New Roman" w:cs="Times New Roman"/>
        </w:rPr>
      </w:pPr>
    </w:p>
    <w:p w:rsidR="00BB723A" w:rsidRDefault="00BB723A" w:rsidP="005A010F">
      <w:pPr>
        <w:rPr>
          <w:rFonts w:ascii="Times New Roman" w:hAnsi="Times New Roman" w:cs="Times New Roman"/>
        </w:rPr>
      </w:pPr>
    </w:p>
    <w:p w:rsidR="00BB723A" w:rsidRPr="005B03F5" w:rsidRDefault="00BB723A" w:rsidP="005A010F">
      <w:pPr>
        <w:rPr>
          <w:rFonts w:ascii="Times New Roman" w:hAnsi="Times New Roman" w:cs="Times New Roman"/>
        </w:rPr>
      </w:pPr>
    </w:p>
    <w:p w:rsidR="005A010F" w:rsidRPr="005B03F5" w:rsidRDefault="005A010F" w:rsidP="005A010F">
      <w:pPr>
        <w:rPr>
          <w:rFonts w:ascii="Times New Roman" w:hAnsi="Times New Roman" w:cs="Times New Roman"/>
        </w:rPr>
      </w:pPr>
    </w:p>
    <w:p w:rsidR="005A010F" w:rsidRPr="005B03F5" w:rsidRDefault="005A010F" w:rsidP="005A010F">
      <w:pPr>
        <w:rPr>
          <w:rFonts w:ascii="Times New Roman" w:hAnsi="Times New Roman" w:cs="Times New Roman"/>
        </w:rPr>
      </w:pPr>
    </w:p>
    <w:bookmarkEnd w:id="0"/>
    <w:bookmarkEnd w:id="1"/>
    <w:bookmarkEnd w:id="2"/>
    <w:bookmarkEnd w:id="3"/>
    <w:bookmarkEnd w:id="4"/>
    <w:p w:rsidR="00CF3FF0" w:rsidRPr="008B5C6D" w:rsidRDefault="00CF3FF0" w:rsidP="00CF3FF0">
      <w:pPr>
        <w:pStyle w:val="Titre1"/>
        <w:rPr>
          <w:b w:val="0"/>
          <w:sz w:val="22"/>
          <w:szCs w:val="22"/>
        </w:rPr>
      </w:pPr>
      <w:r w:rsidRPr="008B5C6D">
        <w:rPr>
          <w:b w:val="0"/>
          <w:sz w:val="22"/>
          <w:szCs w:val="22"/>
        </w:rPr>
        <w:lastRenderedPageBreak/>
        <w:t>PREAMBULE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>L’utilisation de ce</w:t>
      </w:r>
      <w:r>
        <w:rPr>
          <w:rFonts w:ascii="Arial" w:hAnsi="Arial" w:cs="Arial"/>
          <w:sz w:val="22"/>
          <w:szCs w:val="22"/>
        </w:rPr>
        <w:t xml:space="preserve">tte note méthodologique </w:t>
      </w:r>
      <w:r w:rsidRPr="008B5C6D">
        <w:rPr>
          <w:rFonts w:ascii="Arial" w:hAnsi="Arial" w:cs="Arial"/>
          <w:sz w:val="22"/>
          <w:szCs w:val="22"/>
        </w:rPr>
        <w:t xml:space="preserve">est obligatoire. 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Elle</w:t>
      </w:r>
      <w:r w:rsidRPr="008B5C6D">
        <w:rPr>
          <w:rFonts w:ascii="Arial" w:hAnsi="Arial" w:cs="Arial"/>
          <w:sz w:val="22"/>
          <w:szCs w:val="22"/>
        </w:rPr>
        <w:t xml:space="preserve"> est destiné</w:t>
      </w:r>
      <w:r>
        <w:rPr>
          <w:rFonts w:ascii="Arial" w:hAnsi="Arial" w:cs="Arial"/>
          <w:sz w:val="22"/>
          <w:szCs w:val="22"/>
        </w:rPr>
        <w:t>e</w:t>
      </w:r>
      <w:r w:rsidRPr="008B5C6D">
        <w:rPr>
          <w:rFonts w:ascii="Arial" w:hAnsi="Arial" w:cs="Arial"/>
          <w:sz w:val="22"/>
          <w:szCs w:val="22"/>
        </w:rPr>
        <w:t xml:space="preserve">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Elle</w:t>
      </w:r>
      <w:r w:rsidRPr="008B5C6D">
        <w:rPr>
          <w:rFonts w:ascii="Arial" w:hAnsi="Arial" w:cs="Arial"/>
          <w:sz w:val="22"/>
          <w:szCs w:val="22"/>
        </w:rPr>
        <w:t xml:space="preserve"> servira de base à l’analyse des offres, chaque élément étant en relation avec un critère d’appréciation de l’offre. 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note méthodologique</w:t>
      </w:r>
      <w:r w:rsidRPr="008B5C6D">
        <w:rPr>
          <w:rFonts w:ascii="Arial" w:hAnsi="Arial" w:cs="Arial"/>
          <w:sz w:val="22"/>
          <w:szCs w:val="22"/>
        </w:rPr>
        <w:t xml:space="preserve"> peut être étendu</w:t>
      </w:r>
      <w:r>
        <w:rPr>
          <w:rFonts w:ascii="Arial" w:hAnsi="Arial" w:cs="Arial"/>
          <w:sz w:val="22"/>
          <w:szCs w:val="22"/>
        </w:rPr>
        <w:t>e</w:t>
      </w:r>
      <w:r w:rsidRPr="008B5C6D">
        <w:rPr>
          <w:rFonts w:ascii="Arial" w:hAnsi="Arial" w:cs="Arial"/>
          <w:sz w:val="22"/>
          <w:szCs w:val="22"/>
        </w:rPr>
        <w:t xml:space="preserve"> ou bien renvoyé</w:t>
      </w:r>
      <w:r>
        <w:rPr>
          <w:rFonts w:ascii="Arial" w:hAnsi="Arial" w:cs="Arial"/>
          <w:sz w:val="22"/>
          <w:szCs w:val="22"/>
        </w:rPr>
        <w:t>e</w:t>
      </w:r>
      <w:r w:rsidRPr="008B5C6D">
        <w:rPr>
          <w:rFonts w:ascii="Arial" w:hAnsi="Arial" w:cs="Arial"/>
          <w:sz w:val="22"/>
          <w:szCs w:val="22"/>
        </w:rPr>
        <w:t xml:space="preserve"> à des annexes (photos, planning, organigramme, qualifications, …) clairement identifiées (par un numéro d’annexe, de page…).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>Toute absence de réponse ou preuve non fournie sera considérée comme une réponse négative.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pStyle w:val="Titre1"/>
        <w:rPr>
          <w:b w:val="0"/>
          <w:sz w:val="22"/>
          <w:szCs w:val="22"/>
        </w:rPr>
      </w:pPr>
      <w:bookmarkStart w:id="5" w:name="_Toc3542108"/>
      <w:r w:rsidRPr="008B5C6D">
        <w:rPr>
          <w:b w:val="0"/>
          <w:sz w:val="22"/>
          <w:szCs w:val="22"/>
        </w:rPr>
        <w:t>IDENTIFICATION DU CANDIDAT</w:t>
      </w:r>
      <w:bookmarkEnd w:id="5"/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 xml:space="preserve">Raison sociale : 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 xml:space="preserve">Adresse : 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 xml:space="preserve">Nom et fonction du contact: 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>Téléphone : ……………………………………………………………………………………………………………</w:t>
      </w:r>
    </w:p>
    <w:p w:rsidR="00CF3FF0" w:rsidRPr="008B5C6D" w:rsidRDefault="00CF3FF0" w:rsidP="00CF3FF0">
      <w:pPr>
        <w:keepNext/>
        <w:tabs>
          <w:tab w:val="left" w:pos="0"/>
        </w:tabs>
        <w:outlineLvl w:val="0"/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>E-mail : ……………………………………………………………………………………………………………</w:t>
      </w: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</w:p>
    <w:p w:rsidR="00CF3FF0" w:rsidRPr="008B5C6D" w:rsidRDefault="00CF3FF0" w:rsidP="00CF3FF0">
      <w:pPr>
        <w:rPr>
          <w:rFonts w:ascii="Arial" w:hAnsi="Arial" w:cs="Arial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 xml:space="preserve">E-mail et téléphone du service marché : </w:t>
      </w:r>
    </w:p>
    <w:p w:rsidR="008E0761" w:rsidRPr="005B03F5" w:rsidRDefault="00CF3FF0" w:rsidP="00CF3FF0">
      <w:pPr>
        <w:rPr>
          <w:rFonts w:ascii="Times New Roman" w:hAnsi="Times New Roman" w:cs="Times New Roman"/>
          <w:sz w:val="22"/>
          <w:szCs w:val="22"/>
        </w:rPr>
      </w:pPr>
      <w:r w:rsidRPr="008B5C6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8E0761" w:rsidRPr="005B03F5" w:rsidRDefault="008E0761" w:rsidP="008E0761">
      <w:pPr>
        <w:rPr>
          <w:rFonts w:ascii="Times New Roman" w:hAnsi="Times New Roman" w:cs="Times New Roman"/>
          <w:sz w:val="22"/>
          <w:szCs w:val="22"/>
        </w:rPr>
      </w:pPr>
    </w:p>
    <w:p w:rsidR="004B2077" w:rsidRPr="005B03F5" w:rsidRDefault="004B2077" w:rsidP="00937234">
      <w:pPr>
        <w:rPr>
          <w:rFonts w:ascii="Times New Roman" w:hAnsi="Times New Roman" w:cs="Times New Roman"/>
          <w:sz w:val="22"/>
          <w:szCs w:val="22"/>
        </w:rPr>
      </w:pPr>
    </w:p>
    <w:p w:rsidR="00E45AE1" w:rsidRDefault="00E45AE1" w:rsidP="00937234">
      <w:pPr>
        <w:pStyle w:val="Titre1"/>
        <w:rPr>
          <w:rFonts w:ascii="Times New Roman" w:hAnsi="Times New Roman" w:cs="Times New Roman"/>
          <w:sz w:val="22"/>
          <w:szCs w:val="22"/>
        </w:rPr>
      </w:pPr>
      <w:bookmarkStart w:id="6" w:name="_Toc464023375"/>
      <w:bookmarkStart w:id="7" w:name="_Toc464023538"/>
      <w:bookmarkStart w:id="8" w:name="_Toc465243679"/>
    </w:p>
    <w:p w:rsidR="00E45AE1" w:rsidRDefault="00E45AE1" w:rsidP="00937234">
      <w:pPr>
        <w:pStyle w:val="Titre1"/>
        <w:rPr>
          <w:rFonts w:ascii="Times New Roman" w:hAnsi="Times New Roman" w:cs="Times New Roman"/>
          <w:sz w:val="22"/>
          <w:szCs w:val="22"/>
        </w:rPr>
      </w:pPr>
    </w:p>
    <w:p w:rsidR="00E45AE1" w:rsidRDefault="00E45AE1" w:rsidP="00937234">
      <w:pPr>
        <w:pStyle w:val="Titre1"/>
        <w:rPr>
          <w:rFonts w:ascii="Times New Roman" w:hAnsi="Times New Roman" w:cs="Times New Roman"/>
          <w:sz w:val="22"/>
          <w:szCs w:val="22"/>
        </w:rPr>
      </w:pPr>
    </w:p>
    <w:p w:rsidR="00E45AE1" w:rsidRPr="005B03F5" w:rsidRDefault="00A15412" w:rsidP="00937234">
      <w:pPr>
        <w:pStyle w:val="Titre1"/>
        <w:rPr>
          <w:rFonts w:ascii="Times New Roman" w:hAnsi="Times New Roman" w:cs="Times New Roman"/>
          <w:sz w:val="22"/>
          <w:szCs w:val="22"/>
        </w:rPr>
      </w:pPr>
      <w:r w:rsidRPr="005B03F5">
        <w:rPr>
          <w:rFonts w:ascii="Times New Roman" w:hAnsi="Times New Roman" w:cs="Times New Roman"/>
          <w:sz w:val="22"/>
          <w:szCs w:val="22"/>
        </w:rPr>
        <w:br w:type="page"/>
      </w:r>
    </w:p>
    <w:p w:rsidR="003356D3" w:rsidRDefault="003356D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97"/>
      </w:tblGrid>
      <w:tr w:rsidR="00680338" w:rsidRPr="00721BE1" w:rsidTr="00721BE1">
        <w:tc>
          <w:tcPr>
            <w:tcW w:w="10023" w:type="dxa"/>
            <w:shd w:val="clear" w:color="auto" w:fill="548DD4" w:themeFill="text2" w:themeFillTint="99"/>
          </w:tcPr>
          <w:p w:rsidR="00721BE1" w:rsidRPr="00721BE1" w:rsidRDefault="00721BE1" w:rsidP="00721BE1">
            <w:pPr>
              <w:pStyle w:val="Titre1"/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  <w:color w:val="auto"/>
              </w:rPr>
            </w:pPr>
            <w:r w:rsidRPr="00721BE1">
              <w:rPr>
                <w:rFonts w:ascii="Arial" w:hAnsi="Arial" w:cs="Arial"/>
                <w:color w:val="auto"/>
              </w:rPr>
              <w:t>Sous critères 1 (20%)</w:t>
            </w:r>
          </w:p>
          <w:p w:rsidR="00721BE1" w:rsidRPr="00721BE1" w:rsidRDefault="00721BE1" w:rsidP="00721BE1">
            <w:pPr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0338" w:rsidRDefault="00E46A78" w:rsidP="00721BE1">
            <w:pPr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BE1">
              <w:rPr>
                <w:rFonts w:ascii="Arial" w:hAnsi="Arial" w:cs="Arial"/>
                <w:b/>
                <w:sz w:val="24"/>
                <w:szCs w:val="24"/>
              </w:rPr>
              <w:t xml:space="preserve">Adéquation et qualité de l’équipe dédiée au regard de l’opération </w:t>
            </w:r>
            <w:r w:rsidR="00721BE1" w:rsidRPr="00721BE1">
              <w:rPr>
                <w:rFonts w:ascii="Arial" w:hAnsi="Arial" w:cs="Arial"/>
                <w:b/>
                <w:sz w:val="24"/>
                <w:szCs w:val="24"/>
              </w:rPr>
              <w:t>appréciée</w:t>
            </w:r>
            <w:r w:rsidRPr="00721BE1">
              <w:rPr>
                <w:rFonts w:ascii="Arial" w:hAnsi="Arial" w:cs="Arial"/>
                <w:b/>
                <w:sz w:val="24"/>
                <w:szCs w:val="24"/>
              </w:rPr>
              <w:t xml:space="preserve"> notamment au vu des organi</w:t>
            </w:r>
            <w:r w:rsidR="00721BE1" w:rsidRPr="00721BE1">
              <w:rPr>
                <w:rFonts w:ascii="Arial" w:hAnsi="Arial" w:cs="Arial"/>
                <w:b/>
                <w:sz w:val="24"/>
                <w:szCs w:val="24"/>
              </w:rPr>
              <w:t>grammes et CV de chaque personne affectée au projet</w:t>
            </w:r>
          </w:p>
          <w:p w:rsidR="00721BE1" w:rsidRPr="00721BE1" w:rsidRDefault="00721BE1" w:rsidP="00721BE1">
            <w:pPr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</w:rPr>
            </w:pPr>
          </w:p>
        </w:tc>
      </w:tr>
      <w:tr w:rsidR="00680338" w:rsidRPr="00721BE1" w:rsidTr="00721BE1">
        <w:tc>
          <w:tcPr>
            <w:tcW w:w="10023" w:type="dxa"/>
          </w:tcPr>
          <w:p w:rsidR="00680338" w:rsidRPr="00721BE1" w:rsidRDefault="00680338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721BE1" w:rsidRPr="00721BE1" w:rsidRDefault="00721BE1" w:rsidP="00721BE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721BE1">
              <w:rPr>
                <w:rFonts w:ascii="Arial" w:hAnsi="Arial" w:cs="Arial"/>
                <w:sz w:val="22"/>
              </w:rPr>
              <w:t xml:space="preserve">Organigramme dédié + désignations des référents pour chaque cotraitant </w:t>
            </w:r>
            <w:r w:rsidRPr="00721BE1">
              <w:rPr>
                <w:rFonts w:ascii="Arial" w:hAnsi="Arial" w:cs="Arial"/>
                <w:i/>
                <w:iCs/>
                <w:sz w:val="22"/>
              </w:rPr>
              <w:t>(5%)</w:t>
            </w:r>
          </w:p>
          <w:p w:rsidR="00680338" w:rsidRPr="00721BE1" w:rsidRDefault="00680338" w:rsidP="003F6FCA">
            <w:pPr>
              <w:pStyle w:val="Paragraphedeliste"/>
              <w:ind w:left="720" w:firstLine="0"/>
              <w:rPr>
                <w:rFonts w:ascii="Arial" w:hAnsi="Arial" w:cs="Arial"/>
                <w:sz w:val="22"/>
                <w:szCs w:val="22"/>
              </w:rPr>
            </w:pPr>
          </w:p>
          <w:p w:rsidR="00680338" w:rsidRPr="00721BE1" w:rsidRDefault="00680338" w:rsidP="003F6FCA">
            <w:pPr>
              <w:rPr>
                <w:rFonts w:ascii="Arial" w:hAnsi="Arial" w:cs="Arial"/>
                <w:szCs w:val="22"/>
              </w:rPr>
            </w:pPr>
            <w:r w:rsidRPr="00721BE1">
              <w:rPr>
                <w:rFonts w:ascii="Arial" w:hAnsi="Arial" w:cs="Arial"/>
                <w:szCs w:val="22"/>
              </w:rPr>
              <w:t>Le candidat est entièrement libre d’apporter toutes autres précisions qu’il jugerait utiles.</w:t>
            </w:r>
          </w:p>
          <w:p w:rsidR="00680338" w:rsidRPr="00721BE1" w:rsidRDefault="00680338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338" w:rsidRPr="00721BE1" w:rsidTr="00721BE1">
        <w:trPr>
          <w:trHeight w:val="3392"/>
        </w:trPr>
        <w:tc>
          <w:tcPr>
            <w:tcW w:w="10023" w:type="dxa"/>
          </w:tcPr>
          <w:p w:rsidR="00680338" w:rsidRPr="00721BE1" w:rsidRDefault="00680338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680338" w:rsidRPr="00721BE1" w:rsidRDefault="00680338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Commentaires candidat :</w:t>
            </w:r>
          </w:p>
          <w:p w:rsidR="00680338" w:rsidRPr="00721BE1" w:rsidRDefault="00680338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680338" w:rsidRPr="00721BE1" w:rsidRDefault="00680338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680338" w:rsidRPr="00721BE1" w:rsidRDefault="00680338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680338" w:rsidRPr="00721BE1" w:rsidRDefault="00680338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680338" w:rsidRPr="00721BE1" w:rsidRDefault="00680338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680338" w:rsidRPr="00721BE1" w:rsidRDefault="00680338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338" w:rsidRPr="00721BE1" w:rsidTr="00721BE1">
        <w:tc>
          <w:tcPr>
            <w:tcW w:w="10023" w:type="dxa"/>
          </w:tcPr>
          <w:p w:rsidR="00680338" w:rsidRPr="00721BE1" w:rsidRDefault="00680338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680338" w:rsidRPr="00721BE1" w:rsidRDefault="00680338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Référence à un document du candidat extérieur au cadre réponse (s’il y a lieu) :</w:t>
            </w:r>
          </w:p>
          <w:p w:rsidR="00680338" w:rsidRPr="00721BE1" w:rsidRDefault="00680338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680338" w:rsidP="00721BE1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</w:t>
            </w:r>
            <w:r w:rsidR="00721BE1"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  <w:p w:rsidR="00721BE1" w:rsidRPr="00721BE1" w:rsidRDefault="00721BE1" w:rsidP="00B045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80338" w:rsidRPr="00721BE1" w:rsidRDefault="00680338">
      <w:pPr>
        <w:rPr>
          <w:rFonts w:ascii="Arial" w:hAnsi="Arial" w:cs="Arial"/>
        </w:rPr>
      </w:pPr>
    </w:p>
    <w:bookmarkEnd w:id="6"/>
    <w:bookmarkEnd w:id="7"/>
    <w:bookmarkEnd w:id="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97"/>
      </w:tblGrid>
      <w:tr w:rsidR="00721BE1" w:rsidRPr="00721BE1" w:rsidTr="004D359E">
        <w:tc>
          <w:tcPr>
            <w:tcW w:w="9797" w:type="dxa"/>
          </w:tcPr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721BE1" w:rsidRPr="00721BE1" w:rsidRDefault="00721BE1" w:rsidP="00721BE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721BE1">
              <w:rPr>
                <w:rFonts w:ascii="Arial" w:hAnsi="Arial" w:cs="Arial"/>
                <w:sz w:val="22"/>
              </w:rPr>
              <w:t xml:space="preserve">CV de chaque personne dédiée au projet </w:t>
            </w:r>
            <w:r w:rsidRPr="00721BE1">
              <w:rPr>
                <w:rFonts w:ascii="Arial" w:hAnsi="Arial" w:cs="Arial"/>
                <w:i/>
                <w:iCs/>
                <w:sz w:val="22"/>
              </w:rPr>
              <w:t>(5 %)</w:t>
            </w:r>
          </w:p>
          <w:p w:rsidR="00721BE1" w:rsidRPr="00721BE1" w:rsidRDefault="00721BE1" w:rsidP="003F6FCA">
            <w:pPr>
              <w:pStyle w:val="Paragraphedeliste"/>
              <w:ind w:left="720" w:firstLine="0"/>
              <w:rPr>
                <w:rFonts w:ascii="Arial" w:hAnsi="Arial" w:cs="Arial"/>
                <w:sz w:val="22"/>
                <w:szCs w:val="22"/>
              </w:rPr>
            </w:pPr>
          </w:p>
          <w:p w:rsidR="00721BE1" w:rsidRPr="00721BE1" w:rsidRDefault="00721BE1" w:rsidP="003F6FCA">
            <w:pPr>
              <w:rPr>
                <w:rFonts w:ascii="Arial" w:hAnsi="Arial" w:cs="Arial"/>
                <w:szCs w:val="22"/>
              </w:rPr>
            </w:pPr>
            <w:r w:rsidRPr="00721BE1">
              <w:rPr>
                <w:rFonts w:ascii="Arial" w:hAnsi="Arial" w:cs="Arial"/>
                <w:szCs w:val="22"/>
              </w:rPr>
              <w:t>Le candidat est entièrement libre d’apporter toutes autres précisions qu’il jugerait utiles.</w:t>
            </w:r>
          </w:p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BE1" w:rsidRPr="00721BE1" w:rsidTr="004D359E">
        <w:trPr>
          <w:trHeight w:val="3392"/>
        </w:trPr>
        <w:tc>
          <w:tcPr>
            <w:tcW w:w="9797" w:type="dxa"/>
          </w:tcPr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Commentaires candidat :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721BE1" w:rsidRPr="00721BE1" w:rsidTr="004D359E">
        <w:tc>
          <w:tcPr>
            <w:tcW w:w="9797" w:type="dxa"/>
          </w:tcPr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Référence à un document du candidat extérieur au cadre réponse (s’il y a lieu) :</w:t>
            </w:r>
          </w:p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D35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…………………………………………………………………………………………………….</w:t>
            </w:r>
          </w:p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 w:rsidR="004D35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……………………………………………………………………………………………………………….</w:t>
            </w:r>
          </w:p>
          <w:p w:rsidR="00721BE1" w:rsidRPr="00721BE1" w:rsidRDefault="00721BE1" w:rsidP="004D359E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D359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721BE1" w:rsidRPr="00721BE1" w:rsidTr="004D359E">
        <w:tc>
          <w:tcPr>
            <w:tcW w:w="9797" w:type="dxa"/>
          </w:tcPr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A413F1" w:rsidRDefault="00A413F1" w:rsidP="00A413F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D86D77">
              <w:rPr>
                <w:rFonts w:ascii="Arial" w:hAnsi="Arial" w:cs="Arial"/>
                <w:sz w:val="22"/>
              </w:rPr>
              <w:t>Présentation des rôles et missions de chaque cotraitant tout au long du projet (étude +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D86D77">
              <w:rPr>
                <w:rFonts w:ascii="Arial" w:hAnsi="Arial" w:cs="Arial"/>
                <w:sz w:val="22"/>
              </w:rPr>
              <w:t xml:space="preserve">travaux) </w:t>
            </w:r>
          </w:p>
          <w:p w:rsidR="00A413F1" w:rsidRPr="00D86D77" w:rsidRDefault="00A413F1" w:rsidP="00A413F1">
            <w:pPr>
              <w:autoSpaceDE w:val="0"/>
              <w:autoSpaceDN w:val="0"/>
              <w:adjustRightInd w:val="0"/>
              <w:ind w:left="178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D86D77">
              <w:rPr>
                <w:rFonts w:ascii="Arial" w:hAnsi="Arial" w:cs="Arial"/>
                <w:i/>
                <w:iCs/>
                <w:sz w:val="22"/>
              </w:rPr>
              <w:t xml:space="preserve">(5 </w:t>
            </w:r>
            <w:r>
              <w:rPr>
                <w:rFonts w:ascii="Arial" w:hAnsi="Arial" w:cs="Arial"/>
                <w:i/>
                <w:iCs/>
                <w:sz w:val="22"/>
              </w:rPr>
              <w:t>%</w:t>
            </w:r>
            <w:r w:rsidRPr="00D86D77">
              <w:rPr>
                <w:rFonts w:ascii="Arial" w:hAnsi="Arial" w:cs="Arial"/>
                <w:i/>
                <w:iCs/>
                <w:sz w:val="22"/>
              </w:rPr>
              <w:t>)</w:t>
            </w:r>
          </w:p>
          <w:p w:rsidR="00721BE1" w:rsidRPr="00721BE1" w:rsidRDefault="00721BE1" w:rsidP="003F6FCA">
            <w:pPr>
              <w:pStyle w:val="Paragraphedeliste"/>
              <w:ind w:left="720" w:firstLine="0"/>
              <w:rPr>
                <w:rFonts w:ascii="Arial" w:hAnsi="Arial" w:cs="Arial"/>
                <w:sz w:val="22"/>
                <w:szCs w:val="22"/>
              </w:rPr>
            </w:pPr>
          </w:p>
          <w:p w:rsidR="00721BE1" w:rsidRPr="00721BE1" w:rsidRDefault="00721BE1" w:rsidP="003F6FCA">
            <w:pPr>
              <w:rPr>
                <w:rFonts w:ascii="Arial" w:hAnsi="Arial" w:cs="Arial"/>
                <w:szCs w:val="22"/>
              </w:rPr>
            </w:pPr>
            <w:r w:rsidRPr="00721BE1">
              <w:rPr>
                <w:rFonts w:ascii="Arial" w:hAnsi="Arial" w:cs="Arial"/>
                <w:szCs w:val="22"/>
              </w:rPr>
              <w:t>Le candidat est entièrement libre d’apporter toutes autres précisions qu’il jugerait utiles.</w:t>
            </w:r>
          </w:p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BE1" w:rsidRPr="00721BE1" w:rsidTr="004D359E">
        <w:trPr>
          <w:trHeight w:val="3392"/>
        </w:trPr>
        <w:tc>
          <w:tcPr>
            <w:tcW w:w="9797" w:type="dxa"/>
          </w:tcPr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Commentaires candidat :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721BE1" w:rsidRPr="00721BE1" w:rsidTr="004D359E">
        <w:tc>
          <w:tcPr>
            <w:tcW w:w="9797" w:type="dxa"/>
          </w:tcPr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Référence à un document du candidat extérieur au cadre réponse (s’il y a lieu) :</w:t>
            </w:r>
          </w:p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D35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:rsidR="00721BE1" w:rsidRPr="00721BE1" w:rsidRDefault="00721BE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 w:rsidR="004D35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  <w:p w:rsidR="00721BE1" w:rsidRPr="00721BE1" w:rsidRDefault="00721BE1" w:rsidP="004D359E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 w:rsidR="004D35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A413F1" w:rsidRPr="00721BE1" w:rsidTr="004D359E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D86D77" w:rsidRDefault="00A413F1" w:rsidP="00A413F1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ind w:left="178" w:hanging="284"/>
              <w:textAlignment w:val="baseline"/>
              <w:rPr>
                <w:rFonts w:ascii="Arial" w:hAnsi="Arial" w:cs="Arial"/>
                <w:b/>
                <w:bCs/>
                <w:sz w:val="22"/>
                <w:u w:val="single"/>
              </w:rPr>
            </w:pPr>
            <w:r w:rsidRPr="00D86D77">
              <w:rPr>
                <w:rFonts w:ascii="Arial" w:hAnsi="Arial" w:cs="Arial"/>
                <w:sz w:val="22"/>
              </w:rPr>
              <w:t xml:space="preserve">Coordination/communication entre cotraitants </w:t>
            </w:r>
            <w:r>
              <w:rPr>
                <w:rFonts w:ascii="Arial" w:hAnsi="Arial" w:cs="Arial"/>
                <w:i/>
                <w:iCs/>
                <w:sz w:val="22"/>
              </w:rPr>
              <w:t>(5 %</w:t>
            </w:r>
            <w:r w:rsidRPr="00D86D77">
              <w:rPr>
                <w:rFonts w:ascii="Arial" w:hAnsi="Arial" w:cs="Arial"/>
                <w:i/>
                <w:iCs/>
                <w:sz w:val="22"/>
              </w:rPr>
              <w:t>)</w:t>
            </w:r>
          </w:p>
          <w:p w:rsidR="00A413F1" w:rsidRPr="00721BE1" w:rsidRDefault="00A413F1" w:rsidP="003F6FCA">
            <w:pPr>
              <w:pStyle w:val="Paragraphedeliste"/>
              <w:ind w:left="720" w:firstLine="0"/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Cs w:val="22"/>
              </w:rPr>
            </w:pPr>
            <w:r w:rsidRPr="00721BE1">
              <w:rPr>
                <w:rFonts w:ascii="Arial" w:hAnsi="Arial" w:cs="Arial"/>
                <w:szCs w:val="22"/>
              </w:rPr>
              <w:t>Le candidat est entièrement libre d’apporter toutes autres précisions qu’il jugerait utiles.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4D359E">
        <w:trPr>
          <w:trHeight w:val="3392"/>
        </w:trPr>
        <w:tc>
          <w:tcPr>
            <w:tcW w:w="9797" w:type="dxa"/>
          </w:tcPr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Commentaires candidat :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413F1" w:rsidRPr="00721BE1" w:rsidTr="004D359E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Référence à un document du candidat extérieur au cadre réponse (s’il y a lieu) :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D35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 w:rsidR="004D35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</w:t>
            </w:r>
            <w:r w:rsidR="004D35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  <w:r w:rsidRPr="00721BE1">
              <w:rPr>
                <w:rFonts w:ascii="Arial" w:hAnsi="Arial" w:cs="Arial"/>
                <w:sz w:val="22"/>
                <w:szCs w:val="22"/>
              </w:rPr>
              <w:t>…</w:t>
            </w:r>
          </w:p>
          <w:p w:rsidR="00A413F1" w:rsidRPr="00721BE1" w:rsidRDefault="00A413F1" w:rsidP="004D3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4D359E">
        <w:tc>
          <w:tcPr>
            <w:tcW w:w="9797" w:type="dxa"/>
            <w:shd w:val="clear" w:color="auto" w:fill="548DD4" w:themeFill="text2" w:themeFillTint="99"/>
          </w:tcPr>
          <w:p w:rsidR="00A413F1" w:rsidRPr="00721BE1" w:rsidRDefault="00A413F1" w:rsidP="003F6FCA">
            <w:pPr>
              <w:pStyle w:val="Titre1"/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  <w:color w:val="auto"/>
              </w:rPr>
            </w:pPr>
            <w:r w:rsidRPr="00721BE1">
              <w:rPr>
                <w:rFonts w:ascii="Arial" w:hAnsi="Arial" w:cs="Arial"/>
                <w:color w:val="auto"/>
              </w:rPr>
              <w:lastRenderedPageBreak/>
              <w:t xml:space="preserve">Sous critères </w:t>
            </w:r>
            <w:r>
              <w:rPr>
                <w:rFonts w:ascii="Arial" w:hAnsi="Arial" w:cs="Arial"/>
                <w:color w:val="auto"/>
              </w:rPr>
              <w:t>2</w:t>
            </w:r>
            <w:r w:rsidRPr="00721BE1">
              <w:rPr>
                <w:rFonts w:ascii="Arial" w:hAnsi="Arial" w:cs="Arial"/>
                <w:color w:val="auto"/>
              </w:rPr>
              <w:t xml:space="preserve"> (</w:t>
            </w:r>
            <w:r>
              <w:rPr>
                <w:rFonts w:ascii="Arial" w:hAnsi="Arial" w:cs="Arial"/>
                <w:color w:val="auto"/>
              </w:rPr>
              <w:t>4</w:t>
            </w:r>
            <w:r w:rsidRPr="00721BE1">
              <w:rPr>
                <w:rFonts w:ascii="Arial" w:hAnsi="Arial" w:cs="Arial"/>
                <w:color w:val="auto"/>
              </w:rPr>
              <w:t>0%)</w:t>
            </w:r>
          </w:p>
          <w:p w:rsidR="00A413F1" w:rsidRPr="00721BE1" w:rsidRDefault="00A413F1" w:rsidP="003F6FCA">
            <w:pPr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13F1" w:rsidRDefault="00A413F1" w:rsidP="003F6FCA">
            <w:pPr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13F1">
              <w:rPr>
                <w:rFonts w:ascii="Arial" w:hAnsi="Arial" w:cs="Arial"/>
                <w:b/>
                <w:sz w:val="24"/>
                <w:szCs w:val="24"/>
              </w:rPr>
              <w:t xml:space="preserve">Dispositions que le candidat se propose d’adopter pour l’exécution de la prestation appréciée au regard </w:t>
            </w:r>
          </w:p>
          <w:p w:rsidR="00A413F1" w:rsidRPr="00721BE1" w:rsidRDefault="00A413F1" w:rsidP="003F6FCA">
            <w:pPr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</w:rPr>
            </w:pPr>
          </w:p>
        </w:tc>
      </w:tr>
      <w:tr w:rsidR="00A413F1" w:rsidRPr="00721BE1" w:rsidTr="004D359E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464208" w:rsidRDefault="00A413F1" w:rsidP="00A413F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sz w:val="22"/>
              </w:rPr>
            </w:pPr>
            <w:r w:rsidRPr="00464208">
              <w:rPr>
                <w:rFonts w:ascii="Arial" w:hAnsi="Arial" w:cs="Arial"/>
                <w:sz w:val="22"/>
              </w:rPr>
              <w:t>De l’analyse du programme et de la compréhension des exigences et enjeux du projet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464208">
              <w:rPr>
                <w:rFonts w:ascii="Arial" w:hAnsi="Arial" w:cs="Arial"/>
                <w:sz w:val="22"/>
              </w:rPr>
              <w:t>(10 %)</w:t>
            </w:r>
          </w:p>
          <w:p w:rsidR="00A413F1" w:rsidRPr="00721BE1" w:rsidRDefault="00A413F1" w:rsidP="00A413F1">
            <w:pPr>
              <w:autoSpaceDE w:val="0"/>
              <w:autoSpaceDN w:val="0"/>
              <w:adjustRightInd w:val="0"/>
              <w:ind w:left="178"/>
              <w:jc w:val="left"/>
              <w:rPr>
                <w:rFonts w:ascii="Arial" w:hAnsi="Arial" w:cs="Arial"/>
                <w:i/>
                <w:iCs/>
                <w:sz w:val="22"/>
              </w:rPr>
            </w:pPr>
          </w:p>
          <w:p w:rsidR="00A413F1" w:rsidRPr="00721BE1" w:rsidRDefault="00A413F1" w:rsidP="003F6FCA">
            <w:pPr>
              <w:pStyle w:val="Paragraphedeliste"/>
              <w:ind w:left="720" w:firstLine="0"/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Cs w:val="22"/>
              </w:rPr>
            </w:pPr>
            <w:r w:rsidRPr="00721BE1">
              <w:rPr>
                <w:rFonts w:ascii="Arial" w:hAnsi="Arial" w:cs="Arial"/>
                <w:szCs w:val="22"/>
              </w:rPr>
              <w:t>Le candidat est entièrement libre d’apporter toutes autres précisions qu’il jugerait utiles.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4D359E">
        <w:trPr>
          <w:trHeight w:val="3392"/>
        </w:trPr>
        <w:tc>
          <w:tcPr>
            <w:tcW w:w="9797" w:type="dxa"/>
          </w:tcPr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Commentaires candidat :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4D359E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Référence à un document du candidat extérieur au cadre réponse (s’il y a lieu) :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D35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…………………………………………………………………………………………………...</w:t>
            </w:r>
          </w:p>
          <w:p w:rsidR="00A413F1" w:rsidRDefault="00A413F1" w:rsidP="004D359E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4D359E" w:rsidRPr="00721BE1" w:rsidRDefault="004D359E" w:rsidP="004D3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4D359E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464208" w:rsidRDefault="00A413F1" w:rsidP="00A413F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sz w:val="22"/>
              </w:rPr>
            </w:pPr>
            <w:r w:rsidRPr="00464208">
              <w:rPr>
                <w:rFonts w:ascii="Arial" w:hAnsi="Arial" w:cs="Arial"/>
                <w:sz w:val="22"/>
              </w:rPr>
              <w:t>La méthodologie de travail envisagée en phases études, suivi des travaux et planning prévisionnel proposé au programme (10 %)</w:t>
            </w:r>
          </w:p>
          <w:p w:rsidR="00A413F1" w:rsidRPr="00721BE1" w:rsidRDefault="00A413F1" w:rsidP="003F6FCA">
            <w:pPr>
              <w:pStyle w:val="Paragraphedeliste"/>
              <w:ind w:left="720" w:firstLine="0"/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Cs w:val="22"/>
              </w:rPr>
            </w:pPr>
            <w:r w:rsidRPr="00721BE1">
              <w:rPr>
                <w:rFonts w:ascii="Arial" w:hAnsi="Arial" w:cs="Arial"/>
                <w:szCs w:val="22"/>
              </w:rPr>
              <w:t>Le candidat est entièrement libre d’apporter toutes autres précisions qu’il jugerait utiles.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4D359E">
        <w:trPr>
          <w:trHeight w:val="3392"/>
        </w:trPr>
        <w:tc>
          <w:tcPr>
            <w:tcW w:w="9797" w:type="dxa"/>
          </w:tcPr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Commentaires candidat :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413F1" w:rsidRPr="00721BE1" w:rsidTr="004D359E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Référence à un document du candidat extérieur au cadre réponse (s’il y a lieu) :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6137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 w:rsidR="00E6137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  <w:p w:rsidR="00A413F1" w:rsidRDefault="00E6137C" w:rsidP="004D35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E6137C" w:rsidRPr="00721BE1" w:rsidRDefault="00E6137C" w:rsidP="004D3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4D359E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464208" w:rsidRDefault="00A413F1" w:rsidP="00A413F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sz w:val="22"/>
              </w:rPr>
            </w:pPr>
            <w:r w:rsidRPr="00464208">
              <w:rPr>
                <w:rFonts w:ascii="Arial" w:hAnsi="Arial" w:cs="Arial"/>
                <w:sz w:val="22"/>
              </w:rPr>
              <w:t>Des moyens humains, techniques et méthodologiques envisagé pour garantir le respect de l’enveloppe financière « travaux » fixée par le maitre d’ouvrage (5 %)</w:t>
            </w:r>
          </w:p>
          <w:p w:rsidR="00A413F1" w:rsidRPr="00721BE1" w:rsidRDefault="00A413F1" w:rsidP="003F6FCA">
            <w:pPr>
              <w:pStyle w:val="Paragraphedeliste"/>
              <w:ind w:left="720" w:firstLine="0"/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Cs w:val="22"/>
              </w:rPr>
            </w:pPr>
            <w:r w:rsidRPr="00721BE1">
              <w:rPr>
                <w:rFonts w:ascii="Arial" w:hAnsi="Arial" w:cs="Arial"/>
                <w:szCs w:val="22"/>
              </w:rPr>
              <w:t>Le candidat est entièrement libre d’apporter toutes autres précisions qu’il jugerait utiles.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4D359E">
        <w:trPr>
          <w:trHeight w:val="3392"/>
        </w:trPr>
        <w:tc>
          <w:tcPr>
            <w:tcW w:w="9797" w:type="dxa"/>
          </w:tcPr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Commentaires candidat :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413F1" w:rsidRPr="00721BE1" w:rsidTr="004D359E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Référence à un document du candidat extérieur au cadre réponse (s’il y a lieu) :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6137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 w:rsidR="00E6137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  <w:p w:rsidR="00A413F1" w:rsidRDefault="00A413F1" w:rsidP="00E6137C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  <w:r w:rsidR="00E6137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E6137C" w:rsidRPr="00721BE1" w:rsidRDefault="00E6137C" w:rsidP="00E613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413F1" w:rsidRDefault="00A413F1" w:rsidP="00FC7985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97"/>
      </w:tblGrid>
      <w:tr w:rsidR="00A413F1" w:rsidRPr="00721BE1" w:rsidTr="00FA74FD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464208" w:rsidRDefault="00A413F1" w:rsidP="00A413F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sz w:val="22"/>
              </w:rPr>
            </w:pPr>
            <w:r w:rsidRPr="00464208">
              <w:rPr>
                <w:rFonts w:ascii="Arial" w:hAnsi="Arial" w:cs="Arial"/>
                <w:sz w:val="22"/>
              </w:rPr>
              <w:t>De la démarche de développement durable et des enjeux environnementaux identifiés par le candidat sur le projet (5 %)</w:t>
            </w:r>
          </w:p>
          <w:p w:rsidR="00A413F1" w:rsidRPr="00721BE1" w:rsidRDefault="00A413F1" w:rsidP="003F6FCA">
            <w:pPr>
              <w:pStyle w:val="Paragraphedeliste"/>
              <w:ind w:left="720" w:firstLine="0"/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Cs w:val="22"/>
              </w:rPr>
            </w:pPr>
            <w:r w:rsidRPr="00721BE1">
              <w:rPr>
                <w:rFonts w:ascii="Arial" w:hAnsi="Arial" w:cs="Arial"/>
                <w:szCs w:val="22"/>
              </w:rPr>
              <w:t>Le candidat est entièrement libre d’apporter toutes autres précisions qu’il jugerait utiles.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FA74FD">
        <w:trPr>
          <w:trHeight w:val="3392"/>
        </w:trPr>
        <w:tc>
          <w:tcPr>
            <w:tcW w:w="9797" w:type="dxa"/>
          </w:tcPr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Commentaires candidat :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413F1" w:rsidRPr="00721BE1" w:rsidTr="00FA74FD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Référence à un document du candidat extérieur au cadre réponse (s’il y a lieu) :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6137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…………………………………………………………………………………………………...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 w:rsidR="00E6137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……………………………………………………………………………………………………………...</w:t>
            </w:r>
          </w:p>
          <w:p w:rsidR="00A413F1" w:rsidRPr="00721BE1" w:rsidRDefault="00A413F1" w:rsidP="00A413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FA74FD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Default="00A413F1" w:rsidP="00A413F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sz w:val="22"/>
              </w:rPr>
            </w:pPr>
            <w:r w:rsidRPr="00464208">
              <w:rPr>
                <w:rFonts w:ascii="Arial" w:hAnsi="Arial" w:cs="Arial"/>
                <w:sz w:val="22"/>
              </w:rPr>
              <w:t>La démarche BIM : présentation du BIM management, compréhension de la démarche de la maîtrise d'ouvrage, schéma de collaboration, plateforme utilisée, organigramme BIM, présentation des expériences. (10%)</w:t>
            </w:r>
          </w:p>
          <w:p w:rsidR="00A413F1" w:rsidRPr="00721BE1" w:rsidRDefault="00A413F1" w:rsidP="003F6FCA">
            <w:pPr>
              <w:pStyle w:val="Paragraphedeliste"/>
              <w:ind w:left="720" w:firstLine="0"/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Cs w:val="22"/>
              </w:rPr>
            </w:pPr>
            <w:r w:rsidRPr="00721BE1">
              <w:rPr>
                <w:rFonts w:ascii="Arial" w:hAnsi="Arial" w:cs="Arial"/>
                <w:szCs w:val="22"/>
              </w:rPr>
              <w:t>Le candidat est entièrement libre d’apporter toutes autres précisions qu’il jugerait utiles.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3F1" w:rsidRPr="00721BE1" w:rsidTr="00FA74FD">
        <w:trPr>
          <w:trHeight w:val="3392"/>
        </w:trPr>
        <w:tc>
          <w:tcPr>
            <w:tcW w:w="9797" w:type="dxa"/>
          </w:tcPr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Commentaires candidat :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413F1" w:rsidRPr="00721BE1" w:rsidRDefault="00A413F1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413F1" w:rsidRPr="00721BE1" w:rsidTr="00FA74FD">
        <w:tc>
          <w:tcPr>
            <w:tcW w:w="9797" w:type="dxa"/>
          </w:tcPr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Référence à un document du candidat extérieur au cadre réponse (s’il y a lieu) :</w:t>
            </w:r>
          </w:p>
          <w:p w:rsidR="00A413F1" w:rsidRPr="00721BE1" w:rsidRDefault="00A413F1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6137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</w:t>
            </w:r>
            <w:r w:rsidRPr="00721BE1">
              <w:rPr>
                <w:rFonts w:ascii="Arial" w:hAnsi="Arial" w:cs="Arial"/>
                <w:sz w:val="22"/>
                <w:szCs w:val="22"/>
              </w:rPr>
              <w:t>…………</w:t>
            </w:r>
          </w:p>
          <w:p w:rsidR="00E6137C" w:rsidRPr="00721BE1" w:rsidRDefault="00A413F1" w:rsidP="00E6137C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 w:rsidR="00E6137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  <w:p w:rsidR="00A413F1" w:rsidRPr="00721BE1" w:rsidRDefault="00A413F1" w:rsidP="00A413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74FD" w:rsidRPr="00721BE1" w:rsidTr="003F6FCA">
        <w:tc>
          <w:tcPr>
            <w:tcW w:w="9797" w:type="dxa"/>
            <w:shd w:val="clear" w:color="auto" w:fill="548DD4" w:themeFill="text2" w:themeFillTint="99"/>
          </w:tcPr>
          <w:p w:rsidR="00FA74FD" w:rsidRPr="00721BE1" w:rsidRDefault="00FA74FD" w:rsidP="003F6FCA">
            <w:pPr>
              <w:pStyle w:val="Titre1"/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  <w:color w:val="auto"/>
              </w:rPr>
            </w:pPr>
            <w:r w:rsidRPr="00721BE1">
              <w:rPr>
                <w:rFonts w:ascii="Arial" w:hAnsi="Arial" w:cs="Arial"/>
                <w:color w:val="auto"/>
              </w:rPr>
              <w:lastRenderedPageBreak/>
              <w:t xml:space="preserve">Sous critères </w:t>
            </w:r>
            <w:r>
              <w:rPr>
                <w:rFonts w:ascii="Arial" w:hAnsi="Arial" w:cs="Arial"/>
                <w:color w:val="auto"/>
              </w:rPr>
              <w:t>3</w:t>
            </w:r>
            <w:r w:rsidRPr="00721BE1">
              <w:rPr>
                <w:rFonts w:ascii="Arial" w:hAnsi="Arial" w:cs="Arial"/>
                <w:color w:val="auto"/>
              </w:rPr>
              <w:t xml:space="preserve"> (</w:t>
            </w:r>
            <w:r>
              <w:rPr>
                <w:rFonts w:ascii="Arial" w:hAnsi="Arial" w:cs="Arial"/>
                <w:color w:val="auto"/>
              </w:rPr>
              <w:t>1</w:t>
            </w:r>
            <w:r w:rsidRPr="00721BE1">
              <w:rPr>
                <w:rFonts w:ascii="Arial" w:hAnsi="Arial" w:cs="Arial"/>
                <w:color w:val="auto"/>
              </w:rPr>
              <w:t>0%)</w:t>
            </w:r>
          </w:p>
          <w:p w:rsidR="00FA74FD" w:rsidRPr="00721BE1" w:rsidRDefault="00FA74FD" w:rsidP="003F6FCA">
            <w:pPr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44B36" w:rsidRPr="00C44B36" w:rsidRDefault="00C44B36" w:rsidP="00C44B36">
            <w:pPr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44B36">
              <w:rPr>
                <w:rFonts w:ascii="Arial" w:hAnsi="Arial" w:cs="Arial"/>
                <w:b/>
                <w:sz w:val="24"/>
                <w:szCs w:val="24"/>
              </w:rPr>
              <w:t>Livrables appréciés au regard :</w:t>
            </w:r>
          </w:p>
          <w:p w:rsidR="00FA74FD" w:rsidRPr="00721BE1" w:rsidRDefault="00FA74FD" w:rsidP="003F6FCA">
            <w:pPr>
              <w:shd w:val="clear" w:color="auto" w:fill="548DD4" w:themeFill="text2" w:themeFillTint="99"/>
              <w:tabs>
                <w:tab w:val="left" w:pos="567"/>
                <w:tab w:val="left" w:pos="1701"/>
              </w:tabs>
              <w:jc w:val="center"/>
              <w:rPr>
                <w:rFonts w:ascii="Arial" w:hAnsi="Arial" w:cs="Arial"/>
              </w:rPr>
            </w:pPr>
          </w:p>
        </w:tc>
      </w:tr>
      <w:tr w:rsidR="00FA74FD" w:rsidRPr="00721BE1" w:rsidTr="00FA74FD">
        <w:tc>
          <w:tcPr>
            <w:tcW w:w="9797" w:type="dxa"/>
          </w:tcPr>
          <w:p w:rsidR="00FA74FD" w:rsidRPr="00721BE1" w:rsidRDefault="00FA74FD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FA74FD" w:rsidRPr="00464208" w:rsidRDefault="00FA74FD" w:rsidP="00FA74F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sz w:val="22"/>
              </w:rPr>
            </w:pPr>
            <w:r w:rsidRPr="00464208">
              <w:rPr>
                <w:rFonts w:ascii="Arial" w:hAnsi="Arial" w:cs="Arial"/>
                <w:sz w:val="22"/>
              </w:rPr>
              <w:t>1 exemple de trame de rapport d’analyse des offres précisant le niveau de détail des éléments reportés au rapport. (2%)</w:t>
            </w:r>
          </w:p>
          <w:p w:rsidR="00FA74FD" w:rsidRPr="00464208" w:rsidRDefault="00FA74FD" w:rsidP="00FA74F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sz w:val="22"/>
              </w:rPr>
            </w:pPr>
            <w:r w:rsidRPr="00464208">
              <w:rPr>
                <w:rFonts w:ascii="Arial" w:hAnsi="Arial" w:cs="Arial"/>
                <w:sz w:val="22"/>
              </w:rPr>
              <w:t>1 exemple de compte-rendu de chantier. (2%)</w:t>
            </w:r>
          </w:p>
          <w:p w:rsidR="00FA74FD" w:rsidRPr="00104FD6" w:rsidRDefault="00FA74FD" w:rsidP="00FA74F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sz w:val="22"/>
              </w:rPr>
            </w:pPr>
            <w:r w:rsidRPr="00104FD6">
              <w:rPr>
                <w:rFonts w:ascii="Arial" w:hAnsi="Arial" w:cs="Arial"/>
                <w:sz w:val="22"/>
              </w:rPr>
              <w:t>1 exemple de convention BIM. (2%)</w:t>
            </w:r>
          </w:p>
          <w:p w:rsidR="00FA74FD" w:rsidRPr="00721BE1" w:rsidRDefault="00FA74FD" w:rsidP="00FA74F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78" w:hanging="284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464208">
              <w:rPr>
                <w:rFonts w:ascii="Arial" w:hAnsi="Arial" w:cs="Arial"/>
                <w:sz w:val="22"/>
              </w:rPr>
              <w:t>Extrait d’éléments graphiques que le candidat juge pertinent pour apprécier la qualité de ses travaux : extrait APS, APD, permis de construire, perspective et/ou croquis. (4%)</w:t>
            </w:r>
          </w:p>
          <w:p w:rsidR="00FA74FD" w:rsidRPr="00721BE1" w:rsidRDefault="00FA74FD" w:rsidP="003F6FCA">
            <w:pPr>
              <w:pStyle w:val="Paragraphedeliste"/>
              <w:ind w:left="720" w:firstLine="0"/>
              <w:rPr>
                <w:rFonts w:ascii="Arial" w:hAnsi="Arial" w:cs="Arial"/>
                <w:sz w:val="22"/>
                <w:szCs w:val="22"/>
              </w:rPr>
            </w:pPr>
          </w:p>
          <w:p w:rsidR="00FA74FD" w:rsidRPr="00721BE1" w:rsidRDefault="00FA74FD" w:rsidP="003F6FCA">
            <w:pPr>
              <w:rPr>
                <w:rFonts w:ascii="Arial" w:hAnsi="Arial" w:cs="Arial"/>
                <w:szCs w:val="22"/>
              </w:rPr>
            </w:pPr>
            <w:r w:rsidRPr="00721BE1">
              <w:rPr>
                <w:rFonts w:ascii="Arial" w:hAnsi="Arial" w:cs="Arial"/>
                <w:szCs w:val="22"/>
              </w:rPr>
              <w:t>Le candidat est entièrement libre d’apporter toutes autres précisions qu’il jugerait utiles.</w:t>
            </w:r>
          </w:p>
          <w:p w:rsidR="00FA74FD" w:rsidRPr="00721BE1" w:rsidRDefault="00FA74FD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74FD" w:rsidRPr="00721BE1" w:rsidTr="00FA74FD">
        <w:trPr>
          <w:trHeight w:val="3392"/>
        </w:trPr>
        <w:tc>
          <w:tcPr>
            <w:tcW w:w="9797" w:type="dxa"/>
          </w:tcPr>
          <w:p w:rsidR="00FA74FD" w:rsidRPr="00721BE1" w:rsidRDefault="00FA74FD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FA74FD" w:rsidRPr="00721BE1" w:rsidRDefault="00FA74FD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Commentaires candidat :</w:t>
            </w:r>
          </w:p>
          <w:p w:rsidR="00FA74FD" w:rsidRPr="00721BE1" w:rsidRDefault="00FA74FD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bookmarkStart w:id="9" w:name="_GoBack"/>
            <w:bookmarkEnd w:id="9"/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:rsidR="00FA74FD" w:rsidRPr="00721BE1" w:rsidRDefault="00FA74FD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:rsidR="00FA74FD" w:rsidRPr="00721BE1" w:rsidRDefault="00FA74FD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:rsidR="00FA74FD" w:rsidRPr="00721BE1" w:rsidRDefault="00FA74FD" w:rsidP="003F6FCA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FA74FD" w:rsidRPr="00721BE1" w:rsidRDefault="00FA74FD" w:rsidP="00FA74FD">
            <w:pPr>
              <w:pBdr>
                <w:top w:val="single" w:sz="4" w:space="0" w:color="auto"/>
                <w:left w:val="single" w:sz="4" w:space="4" w:color="auto"/>
                <w:right w:val="single" w:sz="4" w:space="4" w:color="auto"/>
                <w:bar w:val="single" w:sz="4" w:color="auto"/>
              </w:pBdr>
              <w:tabs>
                <w:tab w:val="left" w:pos="567"/>
                <w:tab w:val="left" w:pos="170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74FD" w:rsidRPr="00721BE1" w:rsidTr="00FA74FD">
        <w:tc>
          <w:tcPr>
            <w:tcW w:w="9797" w:type="dxa"/>
          </w:tcPr>
          <w:p w:rsidR="00FA74FD" w:rsidRPr="00721BE1" w:rsidRDefault="00FA74FD" w:rsidP="003F6FCA">
            <w:pPr>
              <w:rPr>
                <w:rFonts w:ascii="Arial" w:hAnsi="Arial" w:cs="Arial"/>
                <w:sz w:val="22"/>
                <w:szCs w:val="22"/>
              </w:rPr>
            </w:pPr>
          </w:p>
          <w:p w:rsidR="00FA74FD" w:rsidRPr="00721BE1" w:rsidRDefault="00FA74FD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Référence à un document du candidat extérieur au cadre réponse (s’il y a lieu) :</w:t>
            </w:r>
          </w:p>
          <w:p w:rsidR="00FA74FD" w:rsidRPr="00721BE1" w:rsidRDefault="00FA74FD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FA74FD" w:rsidRPr="00721BE1" w:rsidRDefault="00FA74FD" w:rsidP="003F6FCA">
            <w:pPr>
              <w:rPr>
                <w:rFonts w:ascii="Arial" w:hAnsi="Arial" w:cs="Arial"/>
                <w:sz w:val="22"/>
                <w:szCs w:val="22"/>
              </w:rPr>
            </w:pPr>
            <w:r w:rsidRPr="00721BE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</w:t>
            </w:r>
          </w:p>
          <w:p w:rsidR="00FA74FD" w:rsidRPr="00721BE1" w:rsidRDefault="00FA74FD" w:rsidP="003F6F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413F1" w:rsidRPr="00721BE1" w:rsidRDefault="00A413F1" w:rsidP="00A413F1">
      <w:pPr>
        <w:rPr>
          <w:rFonts w:ascii="Arial" w:hAnsi="Arial" w:cs="Arial"/>
        </w:rPr>
      </w:pPr>
    </w:p>
    <w:sectPr w:rsidR="00A413F1" w:rsidRPr="00721BE1" w:rsidSect="00C21782">
      <w:footerReference w:type="default" r:id="rId9"/>
      <w:footerReference w:type="first" r:id="rId10"/>
      <w:pgSz w:w="11907" w:h="16839" w:code="1"/>
      <w:pgMar w:top="851" w:right="1050" w:bottom="1440" w:left="1050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FCA" w:rsidRDefault="003F6FCA" w:rsidP="00937234">
      <w:r>
        <w:separator/>
      </w:r>
    </w:p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</w:endnote>
  <w:endnote w:type="continuationSeparator" w:id="0">
    <w:p w:rsidR="003F6FCA" w:rsidRDefault="003F6FCA" w:rsidP="00937234">
      <w:r>
        <w:continuationSeparator/>
      </w:r>
    </w:p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0045125"/>
      <w:docPartObj>
        <w:docPartGallery w:val="Page Numbers (Bottom of Page)"/>
        <w:docPartUnique/>
      </w:docPartObj>
    </w:sdtPr>
    <w:sdtEndPr/>
    <w:sdtContent>
      <w:p w:rsidR="00CB46F8" w:rsidRPr="00B4064C" w:rsidRDefault="00CB46F8" w:rsidP="00CB46F8">
        <w:pPr>
          <w:pStyle w:val="Pieddepage"/>
          <w:rPr>
            <w:rFonts w:ascii="Arial" w:hAnsi="Arial" w:cs="Arial"/>
            <w:sz w:val="16"/>
            <w:szCs w:val="16"/>
          </w:rPr>
        </w:pPr>
        <w:r w:rsidRPr="00CB46F8">
          <w:rPr>
            <w:rFonts w:ascii="Calibri" w:hAnsi="Calibri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-182844</wp:posOffset>
                  </wp:positionH>
                  <wp:positionV relativeFrom="bottomMargin">
                    <wp:posOffset>159265</wp:posOffset>
                  </wp:positionV>
                  <wp:extent cx="362309" cy="336430"/>
                  <wp:effectExtent l="0" t="0" r="19050" b="26035"/>
                  <wp:wrapNone/>
                  <wp:docPr id="4" name="Carré corné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2309" cy="33643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B46F8" w:rsidRPr="0026235F" w:rsidRDefault="00CB46F8">
                              <w:pPr>
                                <w:jc w:val="center"/>
                              </w:pPr>
                              <w:r w:rsidRPr="0026235F"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26235F">
                                <w:instrText>PAGE    \* MERGEFORMAT</w:instrText>
                              </w:r>
                              <w:r w:rsidRPr="0026235F"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C44B36" w:rsidRPr="00C44B36">
                                <w:rPr>
                                  <w:noProof/>
                                  <w:sz w:val="16"/>
                                  <w:szCs w:val="16"/>
                                </w:rPr>
                                <w:t>11</w:t>
                              </w:r>
                              <w:r w:rsidRPr="0026235F"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4" o:spid="_x0000_s1028" type="#_x0000_t65" style="position:absolute;left:0;text-align:left;margin-left:-14.4pt;margin-top:12.55pt;width:28.5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" o:allowincell="f" adj="14135" strokecolor="gray" strokeweight=".25pt">
                  <v:textbox>
                    <w:txbxContent>
                      <w:p w:rsidR="00CB46F8" w:rsidRPr="0026235F" w:rsidRDefault="00CB46F8">
                        <w:pPr>
                          <w:jc w:val="center"/>
                        </w:pPr>
                        <w:r w:rsidRPr="0026235F"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Pr="0026235F">
                          <w:instrText>PAGE    \* MERGEFORMAT</w:instrText>
                        </w:r>
                        <w:r w:rsidRPr="0026235F"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C44B36" w:rsidRPr="00C44B36">
                          <w:rPr>
                            <w:noProof/>
                            <w:sz w:val="16"/>
                            <w:szCs w:val="16"/>
                          </w:rPr>
                          <w:t>11</w:t>
                        </w:r>
                        <w:r w:rsidRPr="0026235F"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 w:rsidRPr="00B4064C">
          <w:rPr>
            <w:rFonts w:ascii="Arial" w:hAnsi="Arial" w:cs="Arial"/>
            <w:sz w:val="16"/>
            <w:szCs w:val="16"/>
          </w:rPr>
          <w:t xml:space="preserve">MISSION DE MAITRISE D’ŒUVRE </w:t>
        </w:r>
      </w:p>
      <w:p w:rsidR="00CB46F8" w:rsidRDefault="00CB46F8" w:rsidP="00CB46F8">
        <w:pPr>
          <w:pStyle w:val="Pieddepage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Réhabilitation du siège social de la </w:t>
        </w:r>
        <w:proofErr w:type="spellStart"/>
        <w:r>
          <w:rPr>
            <w:rFonts w:ascii="Arial" w:hAnsi="Arial" w:cs="Arial"/>
            <w:sz w:val="16"/>
            <w:szCs w:val="16"/>
          </w:rPr>
          <w:t>Cpam</w:t>
        </w:r>
        <w:proofErr w:type="spellEnd"/>
        <w:r>
          <w:rPr>
            <w:rFonts w:ascii="Arial" w:hAnsi="Arial" w:cs="Arial"/>
            <w:sz w:val="16"/>
            <w:szCs w:val="16"/>
          </w:rPr>
          <w:t xml:space="preserve"> de l’Eure</w:t>
        </w:r>
      </w:p>
      <w:p w:rsidR="00CB46F8" w:rsidRDefault="00CB46F8" w:rsidP="00CB46F8">
        <w:pPr>
          <w:pStyle w:val="Pieddepage"/>
          <w:rPr>
            <w:rFonts w:ascii="Arial" w:hAnsi="Arial"/>
            <w:sz w:val="32"/>
          </w:rPr>
        </w:pPr>
      </w:p>
      <w:p w:rsidR="003F6FCA" w:rsidRDefault="00C44B36" w:rsidP="00937234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FCA" w:rsidRPr="00B4064C" w:rsidRDefault="003F6FCA" w:rsidP="00CF3FF0">
    <w:pPr>
      <w:pStyle w:val="Pieddepage"/>
      <w:rPr>
        <w:rFonts w:ascii="Arial" w:hAnsi="Arial" w:cs="Arial"/>
        <w:sz w:val="16"/>
        <w:szCs w:val="16"/>
      </w:rPr>
    </w:pPr>
    <w:r w:rsidRPr="00B4064C">
      <w:rPr>
        <w:rFonts w:ascii="Arial" w:hAnsi="Arial" w:cs="Arial"/>
        <w:sz w:val="16"/>
        <w:szCs w:val="16"/>
      </w:rPr>
      <w:t xml:space="preserve">MISSION DE MAITRISE D’ŒUVRE </w:t>
    </w:r>
  </w:p>
  <w:p w:rsidR="003F6FCA" w:rsidRDefault="003F6FCA" w:rsidP="00CF3FF0">
    <w:pPr>
      <w:pStyle w:val="Pieddepag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Réhabilitation du siège social de la </w:t>
    </w:r>
    <w:proofErr w:type="spellStart"/>
    <w:r>
      <w:rPr>
        <w:rFonts w:ascii="Arial" w:hAnsi="Arial" w:cs="Arial"/>
        <w:sz w:val="16"/>
        <w:szCs w:val="16"/>
      </w:rPr>
      <w:t>Cpam</w:t>
    </w:r>
    <w:proofErr w:type="spellEnd"/>
    <w:r>
      <w:rPr>
        <w:rFonts w:ascii="Arial" w:hAnsi="Arial" w:cs="Arial"/>
        <w:sz w:val="16"/>
        <w:szCs w:val="16"/>
      </w:rPr>
      <w:t xml:space="preserve"> de l’Eure</w:t>
    </w:r>
  </w:p>
  <w:p w:rsidR="00CB46F8" w:rsidRDefault="00CB46F8" w:rsidP="00CF3FF0">
    <w:pPr>
      <w:pStyle w:val="Pieddepage"/>
      <w:rPr>
        <w:rFonts w:ascii="Arial" w:hAnsi="Arial" w:cs="Arial"/>
        <w:sz w:val="16"/>
        <w:szCs w:val="16"/>
      </w:rPr>
    </w:pPr>
  </w:p>
  <w:p w:rsidR="003F6FCA" w:rsidRDefault="003F6FC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FCA" w:rsidRDefault="003F6FCA" w:rsidP="00937234">
      <w:r>
        <w:separator/>
      </w:r>
    </w:p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</w:footnote>
  <w:footnote w:type="continuationSeparator" w:id="0">
    <w:p w:rsidR="003F6FCA" w:rsidRDefault="003F6FCA" w:rsidP="00937234">
      <w:r>
        <w:continuationSeparator/>
      </w:r>
    </w:p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  <w:p w:rsidR="003F6FCA" w:rsidRDefault="003F6FCA" w:rsidP="009372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E0C0C54A"/>
    <w:lvl w:ilvl="0">
      <w:start w:val="1"/>
      <w:numFmt w:val="bullet"/>
      <w:pStyle w:val="Listepuces5"/>
      <w:lvlText w:val="○"/>
      <w:lvlJc w:val="left"/>
      <w:pPr>
        <w:ind w:left="1800" w:hanging="360"/>
      </w:pPr>
      <w:rPr>
        <w:rFonts w:ascii="Monotype Corsiva" w:hAnsi="Monotype Corsiva" w:hint="default"/>
        <w:color w:val="BEAE98"/>
      </w:rPr>
    </w:lvl>
  </w:abstractNum>
  <w:abstractNum w:abstractNumId="1" w15:restartNumberingAfterBreak="0">
    <w:nsid w:val="FFFFFF81"/>
    <w:multiLevelType w:val="singleLevel"/>
    <w:tmpl w:val="9A8A1DFA"/>
    <w:lvl w:ilvl="0">
      <w:start w:val="1"/>
      <w:numFmt w:val="bullet"/>
      <w:pStyle w:val="Listepuces4"/>
      <w:lvlText w:val=""/>
      <w:lvlJc w:val="left"/>
      <w:pPr>
        <w:ind w:left="1440" w:hanging="360"/>
      </w:pPr>
      <w:rPr>
        <w:rFonts w:ascii="Symbol" w:hAnsi="Symbol" w:hint="default"/>
        <w:color w:val="BEAE98"/>
      </w:rPr>
    </w:lvl>
  </w:abstractNum>
  <w:abstractNum w:abstractNumId="2" w15:restartNumberingAfterBreak="0">
    <w:nsid w:val="FFFFFF82"/>
    <w:multiLevelType w:val="singleLevel"/>
    <w:tmpl w:val="4AAC3C4A"/>
    <w:lvl w:ilvl="0">
      <w:start w:val="1"/>
      <w:numFmt w:val="bullet"/>
      <w:pStyle w:val="Listepuces3"/>
      <w:lvlText w:val=""/>
      <w:lvlJc w:val="left"/>
      <w:pPr>
        <w:ind w:left="1080" w:hanging="360"/>
      </w:pPr>
      <w:rPr>
        <w:rFonts w:ascii="Symbol" w:hAnsi="Symbol" w:hint="default"/>
        <w:color w:val="6F6F74"/>
      </w:rPr>
    </w:lvl>
  </w:abstractNum>
  <w:abstractNum w:abstractNumId="3" w15:restartNumberingAfterBreak="0">
    <w:nsid w:val="FFFFFF83"/>
    <w:multiLevelType w:val="singleLevel"/>
    <w:tmpl w:val="3EFA84BC"/>
    <w:lvl w:ilvl="0">
      <w:start w:val="1"/>
      <w:numFmt w:val="bullet"/>
      <w:pStyle w:val="Listepuces2"/>
      <w:lvlText w:val=""/>
      <w:lvlJc w:val="left"/>
      <w:pPr>
        <w:ind w:left="720" w:hanging="360"/>
      </w:pPr>
      <w:rPr>
        <w:rFonts w:ascii="Symbol" w:hAnsi="Symbol" w:hint="default"/>
        <w:color w:val="6F6F74"/>
      </w:rPr>
    </w:lvl>
  </w:abstractNum>
  <w:abstractNum w:abstractNumId="4" w15:restartNumberingAfterBreak="0">
    <w:nsid w:val="FFFFFF89"/>
    <w:multiLevelType w:val="singleLevel"/>
    <w:tmpl w:val="3932A106"/>
    <w:lvl w:ilvl="0">
      <w:start w:val="1"/>
      <w:numFmt w:val="bullet"/>
      <w:pStyle w:val="Listepuces"/>
      <w:lvlText w:val=""/>
      <w:lvlJc w:val="left"/>
      <w:pPr>
        <w:ind w:left="360" w:hanging="360"/>
      </w:pPr>
      <w:rPr>
        <w:rFonts w:ascii="Symbol" w:hAnsi="Symbol" w:hint="default"/>
        <w:color w:val="6F6F74"/>
      </w:rPr>
    </w:lvl>
  </w:abstractNum>
  <w:abstractNum w:abstractNumId="5" w15:restartNumberingAfterBreak="0">
    <w:nsid w:val="09E07D07"/>
    <w:multiLevelType w:val="hybridMultilevel"/>
    <w:tmpl w:val="7740493A"/>
    <w:lvl w:ilvl="0" w:tplc="4A54D090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0D3ED1"/>
    <w:multiLevelType w:val="hybridMultilevel"/>
    <w:tmpl w:val="2D2A310C"/>
    <w:lvl w:ilvl="0" w:tplc="EC3654C2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77529"/>
    <w:multiLevelType w:val="hybridMultilevel"/>
    <w:tmpl w:val="07FA8564"/>
    <w:lvl w:ilvl="0" w:tplc="AA227F2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B754A"/>
    <w:multiLevelType w:val="multilevel"/>
    <w:tmpl w:val="E70C639A"/>
    <w:styleLink w:val="List0"/>
    <w:lvl w:ilvl="0"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Century Gothic" w:eastAsia="Century Gothic" w:hAnsi="Century Gothic" w:cs="Century Gothic"/>
        <w:i/>
        <w:iCs/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Century Gothic" w:eastAsia="Century Gothic" w:hAnsi="Century Gothic" w:cs="Century Gothic"/>
        <w:i/>
        <w:iCs/>
        <w:position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Century Gothic" w:eastAsia="Century Gothic" w:hAnsi="Century Gothic" w:cs="Century Gothic"/>
        <w:i/>
        <w:iCs/>
        <w:position w:val="0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Century Gothic" w:eastAsia="Century Gothic" w:hAnsi="Century Gothic" w:cs="Century Gothic"/>
        <w:i/>
        <w:iCs/>
        <w:position w:val="0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Century Gothic" w:eastAsia="Century Gothic" w:hAnsi="Century Gothic" w:cs="Century Gothic"/>
        <w:i/>
        <w:iCs/>
        <w:position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Century Gothic" w:eastAsia="Century Gothic" w:hAnsi="Century Gothic" w:cs="Century Gothic"/>
        <w:i/>
        <w:iCs/>
        <w:position w:val="0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Century Gothic" w:eastAsia="Century Gothic" w:hAnsi="Century Gothic" w:cs="Century Gothic"/>
        <w:i/>
        <w:iCs/>
        <w:position w:val="0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Century Gothic" w:eastAsia="Century Gothic" w:hAnsi="Century Gothic" w:cs="Century Gothic"/>
        <w:i/>
        <w:iCs/>
        <w:position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Century Gothic" w:eastAsia="Century Gothic" w:hAnsi="Century Gothic" w:cs="Century Gothic"/>
        <w:i/>
        <w:iCs/>
        <w:position w:val="0"/>
        <w:sz w:val="20"/>
        <w:szCs w:val="20"/>
      </w:rPr>
    </w:lvl>
  </w:abstractNum>
  <w:abstractNum w:abstractNumId="9" w15:restartNumberingAfterBreak="0">
    <w:nsid w:val="2E6343FD"/>
    <w:multiLevelType w:val="hybridMultilevel"/>
    <w:tmpl w:val="A7AE5FAA"/>
    <w:lvl w:ilvl="0" w:tplc="55284FF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C5E9B"/>
    <w:multiLevelType w:val="hybridMultilevel"/>
    <w:tmpl w:val="75022DE8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D4445"/>
    <w:multiLevelType w:val="hybridMultilevel"/>
    <w:tmpl w:val="BBDA0C60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A33C2"/>
    <w:multiLevelType w:val="hybridMultilevel"/>
    <w:tmpl w:val="95DA55AE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A791D"/>
    <w:multiLevelType w:val="hybridMultilevel"/>
    <w:tmpl w:val="23C6ABD8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F6CB8"/>
    <w:multiLevelType w:val="hybridMultilevel"/>
    <w:tmpl w:val="89089E62"/>
    <w:lvl w:ilvl="0" w:tplc="2AF668A2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722D1"/>
    <w:multiLevelType w:val="hybridMultilevel"/>
    <w:tmpl w:val="E996A898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345AB"/>
    <w:multiLevelType w:val="hybridMultilevel"/>
    <w:tmpl w:val="D0587E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F4DCF"/>
    <w:multiLevelType w:val="hybridMultilevel"/>
    <w:tmpl w:val="6E88F4F2"/>
    <w:lvl w:ilvl="0" w:tplc="4A54D090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31C2E"/>
    <w:multiLevelType w:val="hybridMultilevel"/>
    <w:tmpl w:val="1E38CE1A"/>
    <w:lvl w:ilvl="0" w:tplc="46DCD968">
      <w:start w:val="1"/>
      <w:numFmt w:val="decimal"/>
      <w:lvlText w:val="%1)"/>
      <w:lvlJc w:val="left"/>
      <w:pPr>
        <w:ind w:left="1637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E3B414A"/>
    <w:multiLevelType w:val="hybridMultilevel"/>
    <w:tmpl w:val="D744F100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F481A"/>
    <w:multiLevelType w:val="hybridMultilevel"/>
    <w:tmpl w:val="9D88E53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216070"/>
    <w:multiLevelType w:val="hybridMultilevel"/>
    <w:tmpl w:val="D56C24A6"/>
    <w:lvl w:ilvl="0" w:tplc="CA2A2D64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40FE3"/>
    <w:multiLevelType w:val="hybridMultilevel"/>
    <w:tmpl w:val="D9485438"/>
    <w:lvl w:ilvl="0" w:tplc="45BE176C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B4F33"/>
    <w:multiLevelType w:val="hybridMultilevel"/>
    <w:tmpl w:val="584239D0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62069"/>
    <w:multiLevelType w:val="hybridMultilevel"/>
    <w:tmpl w:val="1E6C5CEE"/>
    <w:lvl w:ilvl="0" w:tplc="040C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7B95875"/>
    <w:multiLevelType w:val="hybridMultilevel"/>
    <w:tmpl w:val="A52E5F16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5"/>
  </w:num>
  <w:num w:numId="7">
    <w:abstractNumId w:val="15"/>
  </w:num>
  <w:num w:numId="8">
    <w:abstractNumId w:val="19"/>
  </w:num>
  <w:num w:numId="9">
    <w:abstractNumId w:val="12"/>
  </w:num>
  <w:num w:numId="10">
    <w:abstractNumId w:val="13"/>
  </w:num>
  <w:num w:numId="11">
    <w:abstractNumId w:val="18"/>
  </w:num>
  <w:num w:numId="12">
    <w:abstractNumId w:val="10"/>
  </w:num>
  <w:num w:numId="13">
    <w:abstractNumId w:val="11"/>
  </w:num>
  <w:num w:numId="14">
    <w:abstractNumId w:val="23"/>
  </w:num>
  <w:num w:numId="15">
    <w:abstractNumId w:val="20"/>
  </w:num>
  <w:num w:numId="16">
    <w:abstractNumId w:val="5"/>
  </w:num>
  <w:num w:numId="17">
    <w:abstractNumId w:val="17"/>
  </w:num>
  <w:num w:numId="18">
    <w:abstractNumId w:val="8"/>
    <w:lvlOverride w:ilvl="0">
      <w:lvl w:ilvl="0">
        <w:numFmt w:val="bullet"/>
        <w:lvlText w:val="-"/>
        <w:lvlJc w:val="left"/>
        <w:pPr>
          <w:tabs>
            <w:tab w:val="num" w:pos="709"/>
          </w:tabs>
          <w:ind w:left="709" w:hanging="142"/>
        </w:pPr>
        <w:rPr>
          <w:rFonts w:ascii="Century Gothic" w:eastAsia="Century Gothic" w:hAnsi="Century Gothic" w:cs="Century Gothic"/>
          <w:i/>
          <w:iCs/>
          <w:position w:val="0"/>
          <w:sz w:val="24"/>
          <w:szCs w:val="24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380"/>
          </w:tabs>
          <w:ind w:left="1380" w:hanging="300"/>
        </w:pPr>
        <w:rPr>
          <w:rFonts w:ascii="Century Gothic" w:eastAsia="Century Gothic" w:hAnsi="Century Gothic" w:cs="Century Gothic"/>
          <w:i/>
          <w:iCs/>
          <w:position w:val="0"/>
          <w:sz w:val="20"/>
          <w:szCs w:val="20"/>
        </w:rPr>
      </w:lvl>
    </w:lvlOverride>
  </w:num>
  <w:num w:numId="19">
    <w:abstractNumId w:val="9"/>
  </w:num>
  <w:num w:numId="20">
    <w:abstractNumId w:val="21"/>
  </w:num>
  <w:num w:numId="21">
    <w:abstractNumId w:val="24"/>
  </w:num>
  <w:num w:numId="22">
    <w:abstractNumId w:val="22"/>
  </w:num>
  <w:num w:numId="23">
    <w:abstractNumId w:val="6"/>
  </w:num>
  <w:num w:numId="24">
    <w:abstractNumId w:val="14"/>
  </w:num>
  <w:num w:numId="25">
    <w:abstractNumId w:val="8"/>
  </w:num>
  <w:num w:numId="26">
    <w:abstractNumId w:val="16"/>
  </w:num>
  <w:num w:numId="27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hideGrammaticalErrors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87"/>
    <w:rsid w:val="00001646"/>
    <w:rsid w:val="000053C3"/>
    <w:rsid w:val="0001414E"/>
    <w:rsid w:val="00014B1A"/>
    <w:rsid w:val="00015B82"/>
    <w:rsid w:val="00022132"/>
    <w:rsid w:val="00023BDF"/>
    <w:rsid w:val="00024B9F"/>
    <w:rsid w:val="00032CFF"/>
    <w:rsid w:val="00041BE0"/>
    <w:rsid w:val="0004775F"/>
    <w:rsid w:val="000508CA"/>
    <w:rsid w:val="00052115"/>
    <w:rsid w:val="00052C8B"/>
    <w:rsid w:val="00057BCA"/>
    <w:rsid w:val="00063B20"/>
    <w:rsid w:val="000641D5"/>
    <w:rsid w:val="00064F3B"/>
    <w:rsid w:val="00066D75"/>
    <w:rsid w:val="00067414"/>
    <w:rsid w:val="0007763B"/>
    <w:rsid w:val="0008540B"/>
    <w:rsid w:val="00085527"/>
    <w:rsid w:val="000866D5"/>
    <w:rsid w:val="000915D0"/>
    <w:rsid w:val="00092747"/>
    <w:rsid w:val="00092DF6"/>
    <w:rsid w:val="00094C99"/>
    <w:rsid w:val="0009610D"/>
    <w:rsid w:val="00096571"/>
    <w:rsid w:val="000A77DD"/>
    <w:rsid w:val="000B4F4A"/>
    <w:rsid w:val="000B521C"/>
    <w:rsid w:val="000B603A"/>
    <w:rsid w:val="000B75CA"/>
    <w:rsid w:val="000C173C"/>
    <w:rsid w:val="000C1C3F"/>
    <w:rsid w:val="000C3DA5"/>
    <w:rsid w:val="000D1F5B"/>
    <w:rsid w:val="000D4E3F"/>
    <w:rsid w:val="000E4B83"/>
    <w:rsid w:val="000E6C2B"/>
    <w:rsid w:val="000E7470"/>
    <w:rsid w:val="000F04DD"/>
    <w:rsid w:val="000F0930"/>
    <w:rsid w:val="000F6A3C"/>
    <w:rsid w:val="000F7C3A"/>
    <w:rsid w:val="00105801"/>
    <w:rsid w:val="00106771"/>
    <w:rsid w:val="00122E9E"/>
    <w:rsid w:val="0012553B"/>
    <w:rsid w:val="00125BA0"/>
    <w:rsid w:val="00127690"/>
    <w:rsid w:val="00133004"/>
    <w:rsid w:val="00135270"/>
    <w:rsid w:val="001357A5"/>
    <w:rsid w:val="001379F6"/>
    <w:rsid w:val="00137B15"/>
    <w:rsid w:val="00140A3C"/>
    <w:rsid w:val="00142D2F"/>
    <w:rsid w:val="001457FF"/>
    <w:rsid w:val="00153FBC"/>
    <w:rsid w:val="0016021D"/>
    <w:rsid w:val="001634AD"/>
    <w:rsid w:val="0016495C"/>
    <w:rsid w:val="00165902"/>
    <w:rsid w:val="0017470D"/>
    <w:rsid w:val="001760C1"/>
    <w:rsid w:val="00176894"/>
    <w:rsid w:val="001816F0"/>
    <w:rsid w:val="00185F5E"/>
    <w:rsid w:val="00187F38"/>
    <w:rsid w:val="00192A0E"/>
    <w:rsid w:val="00193A6B"/>
    <w:rsid w:val="0019662A"/>
    <w:rsid w:val="001A09DB"/>
    <w:rsid w:val="001A0BD2"/>
    <w:rsid w:val="001A1C8A"/>
    <w:rsid w:val="001A36E1"/>
    <w:rsid w:val="001A64F9"/>
    <w:rsid w:val="001A7446"/>
    <w:rsid w:val="001A77AC"/>
    <w:rsid w:val="001B3145"/>
    <w:rsid w:val="001B7E76"/>
    <w:rsid w:val="001C785B"/>
    <w:rsid w:val="001D1715"/>
    <w:rsid w:val="001D2857"/>
    <w:rsid w:val="001D35C4"/>
    <w:rsid w:val="001D529B"/>
    <w:rsid w:val="001D6D04"/>
    <w:rsid w:val="001E0B60"/>
    <w:rsid w:val="001E10DB"/>
    <w:rsid w:val="001E2C21"/>
    <w:rsid w:val="001E6432"/>
    <w:rsid w:val="001F2DEF"/>
    <w:rsid w:val="001F5B6B"/>
    <w:rsid w:val="001F7110"/>
    <w:rsid w:val="00200241"/>
    <w:rsid w:val="00203E1A"/>
    <w:rsid w:val="00205188"/>
    <w:rsid w:val="0020584C"/>
    <w:rsid w:val="00205E9A"/>
    <w:rsid w:val="0020711D"/>
    <w:rsid w:val="00211EFB"/>
    <w:rsid w:val="00213EE3"/>
    <w:rsid w:val="0021429F"/>
    <w:rsid w:val="002169E2"/>
    <w:rsid w:val="00217B08"/>
    <w:rsid w:val="00222C5E"/>
    <w:rsid w:val="002243FA"/>
    <w:rsid w:val="00225E9F"/>
    <w:rsid w:val="002319EC"/>
    <w:rsid w:val="002328FE"/>
    <w:rsid w:val="0023318A"/>
    <w:rsid w:val="00234CF2"/>
    <w:rsid w:val="00235087"/>
    <w:rsid w:val="0023542C"/>
    <w:rsid w:val="00236721"/>
    <w:rsid w:val="00243531"/>
    <w:rsid w:val="00243F95"/>
    <w:rsid w:val="00247656"/>
    <w:rsid w:val="00253475"/>
    <w:rsid w:val="00257856"/>
    <w:rsid w:val="00261BE7"/>
    <w:rsid w:val="00262315"/>
    <w:rsid w:val="0026235F"/>
    <w:rsid w:val="0027010D"/>
    <w:rsid w:val="002736EA"/>
    <w:rsid w:val="00274B65"/>
    <w:rsid w:val="00287011"/>
    <w:rsid w:val="002900CC"/>
    <w:rsid w:val="0029338A"/>
    <w:rsid w:val="00294D26"/>
    <w:rsid w:val="0029668A"/>
    <w:rsid w:val="002972E7"/>
    <w:rsid w:val="002A0E28"/>
    <w:rsid w:val="002A39E9"/>
    <w:rsid w:val="002A3CA9"/>
    <w:rsid w:val="002B60E5"/>
    <w:rsid w:val="002B711A"/>
    <w:rsid w:val="002C3601"/>
    <w:rsid w:val="002C6DF4"/>
    <w:rsid w:val="002D3F08"/>
    <w:rsid w:val="002D3FA3"/>
    <w:rsid w:val="002D40FA"/>
    <w:rsid w:val="002D53FD"/>
    <w:rsid w:val="002D6915"/>
    <w:rsid w:val="002D6B72"/>
    <w:rsid w:val="002D729E"/>
    <w:rsid w:val="002E0D5A"/>
    <w:rsid w:val="002E226A"/>
    <w:rsid w:val="002E37AE"/>
    <w:rsid w:val="002E4B84"/>
    <w:rsid w:val="002F3753"/>
    <w:rsid w:val="002F46BD"/>
    <w:rsid w:val="00302F10"/>
    <w:rsid w:val="00304EDF"/>
    <w:rsid w:val="00306525"/>
    <w:rsid w:val="00307962"/>
    <w:rsid w:val="0031324F"/>
    <w:rsid w:val="00313589"/>
    <w:rsid w:val="00321955"/>
    <w:rsid w:val="003235B0"/>
    <w:rsid w:val="00330613"/>
    <w:rsid w:val="0033148D"/>
    <w:rsid w:val="00333905"/>
    <w:rsid w:val="00333F4C"/>
    <w:rsid w:val="003356D3"/>
    <w:rsid w:val="00340F1E"/>
    <w:rsid w:val="00342B3E"/>
    <w:rsid w:val="00353CC9"/>
    <w:rsid w:val="00355264"/>
    <w:rsid w:val="00361175"/>
    <w:rsid w:val="00363796"/>
    <w:rsid w:val="00381315"/>
    <w:rsid w:val="00386C59"/>
    <w:rsid w:val="00390AD4"/>
    <w:rsid w:val="00395278"/>
    <w:rsid w:val="0039575F"/>
    <w:rsid w:val="00396D98"/>
    <w:rsid w:val="003A1547"/>
    <w:rsid w:val="003A1E56"/>
    <w:rsid w:val="003A286E"/>
    <w:rsid w:val="003A3C5B"/>
    <w:rsid w:val="003A615F"/>
    <w:rsid w:val="003A619A"/>
    <w:rsid w:val="003B04D0"/>
    <w:rsid w:val="003B1F1A"/>
    <w:rsid w:val="003B344A"/>
    <w:rsid w:val="003B5EC4"/>
    <w:rsid w:val="003B7B9F"/>
    <w:rsid w:val="003C067F"/>
    <w:rsid w:val="003C0ABF"/>
    <w:rsid w:val="003C4880"/>
    <w:rsid w:val="003C4BDA"/>
    <w:rsid w:val="003D16A9"/>
    <w:rsid w:val="003D45F4"/>
    <w:rsid w:val="003D573F"/>
    <w:rsid w:val="003D662D"/>
    <w:rsid w:val="003E160F"/>
    <w:rsid w:val="003E6032"/>
    <w:rsid w:val="003F0500"/>
    <w:rsid w:val="003F3488"/>
    <w:rsid w:val="003F391E"/>
    <w:rsid w:val="003F6FCA"/>
    <w:rsid w:val="003F7566"/>
    <w:rsid w:val="00404AE3"/>
    <w:rsid w:val="00410AC2"/>
    <w:rsid w:val="00410DB8"/>
    <w:rsid w:val="00413A21"/>
    <w:rsid w:val="00413FFC"/>
    <w:rsid w:val="0041546A"/>
    <w:rsid w:val="00416F0F"/>
    <w:rsid w:val="00423E36"/>
    <w:rsid w:val="00425ACC"/>
    <w:rsid w:val="0042649D"/>
    <w:rsid w:val="00426698"/>
    <w:rsid w:val="00430057"/>
    <w:rsid w:val="0043718C"/>
    <w:rsid w:val="004409E5"/>
    <w:rsid w:val="00445389"/>
    <w:rsid w:val="00446F1A"/>
    <w:rsid w:val="00450CC6"/>
    <w:rsid w:val="004510C5"/>
    <w:rsid w:val="0045423C"/>
    <w:rsid w:val="00461045"/>
    <w:rsid w:val="00465385"/>
    <w:rsid w:val="004760D8"/>
    <w:rsid w:val="00476F2A"/>
    <w:rsid w:val="00477EE4"/>
    <w:rsid w:val="00480098"/>
    <w:rsid w:val="0048338C"/>
    <w:rsid w:val="00486459"/>
    <w:rsid w:val="004906B3"/>
    <w:rsid w:val="00491803"/>
    <w:rsid w:val="004B18F5"/>
    <w:rsid w:val="004B1C76"/>
    <w:rsid w:val="004B2077"/>
    <w:rsid w:val="004B243F"/>
    <w:rsid w:val="004B3165"/>
    <w:rsid w:val="004C053B"/>
    <w:rsid w:val="004C08F6"/>
    <w:rsid w:val="004C0964"/>
    <w:rsid w:val="004C43E7"/>
    <w:rsid w:val="004C4E6D"/>
    <w:rsid w:val="004D003E"/>
    <w:rsid w:val="004D3240"/>
    <w:rsid w:val="004D359E"/>
    <w:rsid w:val="004E30F6"/>
    <w:rsid w:val="004E5ED4"/>
    <w:rsid w:val="004E61DE"/>
    <w:rsid w:val="004F24DE"/>
    <w:rsid w:val="004F6812"/>
    <w:rsid w:val="004F7378"/>
    <w:rsid w:val="00501C44"/>
    <w:rsid w:val="00505A06"/>
    <w:rsid w:val="005071A1"/>
    <w:rsid w:val="0050740D"/>
    <w:rsid w:val="00523053"/>
    <w:rsid w:val="005315A0"/>
    <w:rsid w:val="005324D9"/>
    <w:rsid w:val="00533667"/>
    <w:rsid w:val="00536661"/>
    <w:rsid w:val="00536F83"/>
    <w:rsid w:val="00545869"/>
    <w:rsid w:val="00546675"/>
    <w:rsid w:val="00546A4A"/>
    <w:rsid w:val="00550485"/>
    <w:rsid w:val="00554D7B"/>
    <w:rsid w:val="005556C8"/>
    <w:rsid w:val="005569CF"/>
    <w:rsid w:val="00557854"/>
    <w:rsid w:val="00561469"/>
    <w:rsid w:val="00571609"/>
    <w:rsid w:val="00573B90"/>
    <w:rsid w:val="00574731"/>
    <w:rsid w:val="005767C6"/>
    <w:rsid w:val="00577008"/>
    <w:rsid w:val="00583AAE"/>
    <w:rsid w:val="00586E3D"/>
    <w:rsid w:val="00594317"/>
    <w:rsid w:val="00595058"/>
    <w:rsid w:val="005956D2"/>
    <w:rsid w:val="005A010F"/>
    <w:rsid w:val="005A200D"/>
    <w:rsid w:val="005A2235"/>
    <w:rsid w:val="005A42A5"/>
    <w:rsid w:val="005A57FF"/>
    <w:rsid w:val="005B031D"/>
    <w:rsid w:val="005B03F5"/>
    <w:rsid w:val="005B12F2"/>
    <w:rsid w:val="005B14A4"/>
    <w:rsid w:val="005B4539"/>
    <w:rsid w:val="005B6A06"/>
    <w:rsid w:val="005C00E6"/>
    <w:rsid w:val="005C0539"/>
    <w:rsid w:val="005C6821"/>
    <w:rsid w:val="005D02A6"/>
    <w:rsid w:val="005D05AF"/>
    <w:rsid w:val="005D0F01"/>
    <w:rsid w:val="005D1386"/>
    <w:rsid w:val="005D16AE"/>
    <w:rsid w:val="005D244C"/>
    <w:rsid w:val="005D426A"/>
    <w:rsid w:val="005E2771"/>
    <w:rsid w:val="005E6ADC"/>
    <w:rsid w:val="005F1654"/>
    <w:rsid w:val="005F2103"/>
    <w:rsid w:val="00601274"/>
    <w:rsid w:val="00601C35"/>
    <w:rsid w:val="00602597"/>
    <w:rsid w:val="00607A4F"/>
    <w:rsid w:val="006117CC"/>
    <w:rsid w:val="0061409D"/>
    <w:rsid w:val="006149F1"/>
    <w:rsid w:val="0062011F"/>
    <w:rsid w:val="006207FA"/>
    <w:rsid w:val="00623F31"/>
    <w:rsid w:val="00624D15"/>
    <w:rsid w:val="00626C46"/>
    <w:rsid w:val="006307C2"/>
    <w:rsid w:val="0065111B"/>
    <w:rsid w:val="00651628"/>
    <w:rsid w:val="006544DA"/>
    <w:rsid w:val="00665C47"/>
    <w:rsid w:val="00666B84"/>
    <w:rsid w:val="00667D48"/>
    <w:rsid w:val="006723AC"/>
    <w:rsid w:val="00674989"/>
    <w:rsid w:val="00676875"/>
    <w:rsid w:val="00677874"/>
    <w:rsid w:val="00680338"/>
    <w:rsid w:val="006956FF"/>
    <w:rsid w:val="006959E6"/>
    <w:rsid w:val="00697AB7"/>
    <w:rsid w:val="006A0929"/>
    <w:rsid w:val="006A0F35"/>
    <w:rsid w:val="006A2833"/>
    <w:rsid w:val="006A4078"/>
    <w:rsid w:val="006A6480"/>
    <w:rsid w:val="006B466B"/>
    <w:rsid w:val="006B5A90"/>
    <w:rsid w:val="006B635F"/>
    <w:rsid w:val="006B785C"/>
    <w:rsid w:val="006C4669"/>
    <w:rsid w:val="006D0242"/>
    <w:rsid w:val="006D5481"/>
    <w:rsid w:val="006D561C"/>
    <w:rsid w:val="006D7B62"/>
    <w:rsid w:val="006E2242"/>
    <w:rsid w:val="006E2291"/>
    <w:rsid w:val="006E6DBF"/>
    <w:rsid w:val="006F4E9F"/>
    <w:rsid w:val="006F52A3"/>
    <w:rsid w:val="006F5D89"/>
    <w:rsid w:val="006F7770"/>
    <w:rsid w:val="00704392"/>
    <w:rsid w:val="00705BA2"/>
    <w:rsid w:val="00705CEF"/>
    <w:rsid w:val="007146D9"/>
    <w:rsid w:val="00714E19"/>
    <w:rsid w:val="00715F1C"/>
    <w:rsid w:val="007201A0"/>
    <w:rsid w:val="00721BE1"/>
    <w:rsid w:val="007231F9"/>
    <w:rsid w:val="007234E9"/>
    <w:rsid w:val="00723BA9"/>
    <w:rsid w:val="00725F3A"/>
    <w:rsid w:val="007355A2"/>
    <w:rsid w:val="00737A67"/>
    <w:rsid w:val="007411E6"/>
    <w:rsid w:val="00743D7B"/>
    <w:rsid w:val="00743F67"/>
    <w:rsid w:val="00750A25"/>
    <w:rsid w:val="00750F45"/>
    <w:rsid w:val="0075131C"/>
    <w:rsid w:val="00760A17"/>
    <w:rsid w:val="00767793"/>
    <w:rsid w:val="00767BD8"/>
    <w:rsid w:val="007869B6"/>
    <w:rsid w:val="00791644"/>
    <w:rsid w:val="00791DEE"/>
    <w:rsid w:val="007969D8"/>
    <w:rsid w:val="00796AE6"/>
    <w:rsid w:val="007A072E"/>
    <w:rsid w:val="007A2E36"/>
    <w:rsid w:val="007A504A"/>
    <w:rsid w:val="007A6E72"/>
    <w:rsid w:val="007B4187"/>
    <w:rsid w:val="007B434D"/>
    <w:rsid w:val="007B4891"/>
    <w:rsid w:val="007B78EF"/>
    <w:rsid w:val="007C2048"/>
    <w:rsid w:val="007C5A4B"/>
    <w:rsid w:val="007D17A0"/>
    <w:rsid w:val="007D5540"/>
    <w:rsid w:val="007E06F6"/>
    <w:rsid w:val="007E0759"/>
    <w:rsid w:val="007E1E86"/>
    <w:rsid w:val="008002FE"/>
    <w:rsid w:val="00802CF7"/>
    <w:rsid w:val="00804E1E"/>
    <w:rsid w:val="00807DF6"/>
    <w:rsid w:val="00814D31"/>
    <w:rsid w:val="00816A71"/>
    <w:rsid w:val="00816FC5"/>
    <w:rsid w:val="00823BA0"/>
    <w:rsid w:val="00825128"/>
    <w:rsid w:val="00841947"/>
    <w:rsid w:val="0084227D"/>
    <w:rsid w:val="00850586"/>
    <w:rsid w:val="00854D52"/>
    <w:rsid w:val="008561EE"/>
    <w:rsid w:val="00857DDA"/>
    <w:rsid w:val="00860AED"/>
    <w:rsid w:val="00861A12"/>
    <w:rsid w:val="00866FAD"/>
    <w:rsid w:val="0087026E"/>
    <w:rsid w:val="008705BD"/>
    <w:rsid w:val="008724CC"/>
    <w:rsid w:val="00874BDA"/>
    <w:rsid w:val="0088658B"/>
    <w:rsid w:val="008875C6"/>
    <w:rsid w:val="00887742"/>
    <w:rsid w:val="00891836"/>
    <w:rsid w:val="00892AEA"/>
    <w:rsid w:val="008A07EE"/>
    <w:rsid w:val="008A0CD2"/>
    <w:rsid w:val="008A0D27"/>
    <w:rsid w:val="008A55FD"/>
    <w:rsid w:val="008B0781"/>
    <w:rsid w:val="008B0A7B"/>
    <w:rsid w:val="008B1854"/>
    <w:rsid w:val="008B1FE4"/>
    <w:rsid w:val="008B3116"/>
    <w:rsid w:val="008B5684"/>
    <w:rsid w:val="008B5EB9"/>
    <w:rsid w:val="008B688A"/>
    <w:rsid w:val="008C0D46"/>
    <w:rsid w:val="008C42BF"/>
    <w:rsid w:val="008C48F4"/>
    <w:rsid w:val="008D595D"/>
    <w:rsid w:val="008E0761"/>
    <w:rsid w:val="008E1F10"/>
    <w:rsid w:val="008E446C"/>
    <w:rsid w:val="008E5311"/>
    <w:rsid w:val="008E59A0"/>
    <w:rsid w:val="008F4854"/>
    <w:rsid w:val="00900ADB"/>
    <w:rsid w:val="00902A3C"/>
    <w:rsid w:val="00904C9E"/>
    <w:rsid w:val="00905568"/>
    <w:rsid w:val="00905A57"/>
    <w:rsid w:val="00912E65"/>
    <w:rsid w:val="009133B1"/>
    <w:rsid w:val="00913683"/>
    <w:rsid w:val="00916F31"/>
    <w:rsid w:val="0092304C"/>
    <w:rsid w:val="009236A1"/>
    <w:rsid w:val="009275E0"/>
    <w:rsid w:val="0093111E"/>
    <w:rsid w:val="00934D87"/>
    <w:rsid w:val="00934E85"/>
    <w:rsid w:val="00935E15"/>
    <w:rsid w:val="00935EA9"/>
    <w:rsid w:val="00936D68"/>
    <w:rsid w:val="00937234"/>
    <w:rsid w:val="00940A4E"/>
    <w:rsid w:val="0094200E"/>
    <w:rsid w:val="00945364"/>
    <w:rsid w:val="009456EF"/>
    <w:rsid w:val="00951119"/>
    <w:rsid w:val="00951A1D"/>
    <w:rsid w:val="009525E4"/>
    <w:rsid w:val="0096183B"/>
    <w:rsid w:val="0096780A"/>
    <w:rsid w:val="0097132F"/>
    <w:rsid w:val="0097180F"/>
    <w:rsid w:val="00972EDB"/>
    <w:rsid w:val="00976150"/>
    <w:rsid w:val="00980432"/>
    <w:rsid w:val="0098185B"/>
    <w:rsid w:val="009823C5"/>
    <w:rsid w:val="00982517"/>
    <w:rsid w:val="00982666"/>
    <w:rsid w:val="009829F7"/>
    <w:rsid w:val="00985D73"/>
    <w:rsid w:val="00990C75"/>
    <w:rsid w:val="0099392C"/>
    <w:rsid w:val="0099402D"/>
    <w:rsid w:val="00994FD5"/>
    <w:rsid w:val="009958B3"/>
    <w:rsid w:val="00997293"/>
    <w:rsid w:val="009A2751"/>
    <w:rsid w:val="009A2816"/>
    <w:rsid w:val="009A3E49"/>
    <w:rsid w:val="009A4CD7"/>
    <w:rsid w:val="009A5CBB"/>
    <w:rsid w:val="009A6403"/>
    <w:rsid w:val="009B03D0"/>
    <w:rsid w:val="009B60FB"/>
    <w:rsid w:val="009B6C03"/>
    <w:rsid w:val="009B7D5F"/>
    <w:rsid w:val="009C2095"/>
    <w:rsid w:val="009C5F67"/>
    <w:rsid w:val="009D0D64"/>
    <w:rsid w:val="009D329A"/>
    <w:rsid w:val="009D65AB"/>
    <w:rsid w:val="009F258B"/>
    <w:rsid w:val="009F3F1E"/>
    <w:rsid w:val="009F4450"/>
    <w:rsid w:val="009F5715"/>
    <w:rsid w:val="00A02627"/>
    <w:rsid w:val="00A1327B"/>
    <w:rsid w:val="00A15412"/>
    <w:rsid w:val="00A26E28"/>
    <w:rsid w:val="00A339DD"/>
    <w:rsid w:val="00A3519E"/>
    <w:rsid w:val="00A3693C"/>
    <w:rsid w:val="00A413F1"/>
    <w:rsid w:val="00A429D5"/>
    <w:rsid w:val="00A46D05"/>
    <w:rsid w:val="00A4748B"/>
    <w:rsid w:val="00A513F2"/>
    <w:rsid w:val="00A51ABB"/>
    <w:rsid w:val="00A7233F"/>
    <w:rsid w:val="00A7297D"/>
    <w:rsid w:val="00A74120"/>
    <w:rsid w:val="00A751F7"/>
    <w:rsid w:val="00A75C46"/>
    <w:rsid w:val="00A766AA"/>
    <w:rsid w:val="00A82DBE"/>
    <w:rsid w:val="00A82EDE"/>
    <w:rsid w:val="00A9151B"/>
    <w:rsid w:val="00A92CFE"/>
    <w:rsid w:val="00A95A00"/>
    <w:rsid w:val="00A97727"/>
    <w:rsid w:val="00AA0FCC"/>
    <w:rsid w:val="00AA196B"/>
    <w:rsid w:val="00AA1D4D"/>
    <w:rsid w:val="00AA2B02"/>
    <w:rsid w:val="00AA4609"/>
    <w:rsid w:val="00AA59AE"/>
    <w:rsid w:val="00AA5EE9"/>
    <w:rsid w:val="00AB1A99"/>
    <w:rsid w:val="00AB5088"/>
    <w:rsid w:val="00AB6805"/>
    <w:rsid w:val="00AB6A6A"/>
    <w:rsid w:val="00AB7E76"/>
    <w:rsid w:val="00AC4245"/>
    <w:rsid w:val="00AC4700"/>
    <w:rsid w:val="00AD1D4B"/>
    <w:rsid w:val="00AD5406"/>
    <w:rsid w:val="00AD7C6E"/>
    <w:rsid w:val="00AD7DFA"/>
    <w:rsid w:val="00AE0C5C"/>
    <w:rsid w:val="00AE0D15"/>
    <w:rsid w:val="00AE1303"/>
    <w:rsid w:val="00AE19A9"/>
    <w:rsid w:val="00B0454F"/>
    <w:rsid w:val="00B05DE5"/>
    <w:rsid w:val="00B1133A"/>
    <w:rsid w:val="00B16ADC"/>
    <w:rsid w:val="00B170AF"/>
    <w:rsid w:val="00B17112"/>
    <w:rsid w:val="00B23943"/>
    <w:rsid w:val="00B30346"/>
    <w:rsid w:val="00B34161"/>
    <w:rsid w:val="00B40F67"/>
    <w:rsid w:val="00B50E77"/>
    <w:rsid w:val="00B51262"/>
    <w:rsid w:val="00B51A94"/>
    <w:rsid w:val="00B52E4A"/>
    <w:rsid w:val="00B64815"/>
    <w:rsid w:val="00B6559C"/>
    <w:rsid w:val="00B6652B"/>
    <w:rsid w:val="00B72126"/>
    <w:rsid w:val="00B7217E"/>
    <w:rsid w:val="00B7367A"/>
    <w:rsid w:val="00B742B8"/>
    <w:rsid w:val="00B77B09"/>
    <w:rsid w:val="00B82FBB"/>
    <w:rsid w:val="00B850CD"/>
    <w:rsid w:val="00B86F8B"/>
    <w:rsid w:val="00B87F51"/>
    <w:rsid w:val="00B9583A"/>
    <w:rsid w:val="00B959C9"/>
    <w:rsid w:val="00B96721"/>
    <w:rsid w:val="00BA0AE8"/>
    <w:rsid w:val="00BA13CC"/>
    <w:rsid w:val="00BB0D6E"/>
    <w:rsid w:val="00BB25AD"/>
    <w:rsid w:val="00BB5681"/>
    <w:rsid w:val="00BB5F10"/>
    <w:rsid w:val="00BB723A"/>
    <w:rsid w:val="00BB7AE1"/>
    <w:rsid w:val="00BC0A06"/>
    <w:rsid w:val="00BC1799"/>
    <w:rsid w:val="00BC374C"/>
    <w:rsid w:val="00BD5D0C"/>
    <w:rsid w:val="00BE187D"/>
    <w:rsid w:val="00BE198C"/>
    <w:rsid w:val="00BE3B0E"/>
    <w:rsid w:val="00BE4B75"/>
    <w:rsid w:val="00BE5A2C"/>
    <w:rsid w:val="00BE5F99"/>
    <w:rsid w:val="00BF1993"/>
    <w:rsid w:val="00BF3816"/>
    <w:rsid w:val="00BF48A4"/>
    <w:rsid w:val="00BF6FB4"/>
    <w:rsid w:val="00C008D9"/>
    <w:rsid w:val="00C00E16"/>
    <w:rsid w:val="00C00E32"/>
    <w:rsid w:val="00C03740"/>
    <w:rsid w:val="00C03B7F"/>
    <w:rsid w:val="00C061A6"/>
    <w:rsid w:val="00C14221"/>
    <w:rsid w:val="00C15418"/>
    <w:rsid w:val="00C21782"/>
    <w:rsid w:val="00C246EB"/>
    <w:rsid w:val="00C2743F"/>
    <w:rsid w:val="00C32D24"/>
    <w:rsid w:val="00C34C6D"/>
    <w:rsid w:val="00C3575E"/>
    <w:rsid w:val="00C368B3"/>
    <w:rsid w:val="00C400FF"/>
    <w:rsid w:val="00C40459"/>
    <w:rsid w:val="00C410EF"/>
    <w:rsid w:val="00C42833"/>
    <w:rsid w:val="00C429B5"/>
    <w:rsid w:val="00C44B36"/>
    <w:rsid w:val="00C455B3"/>
    <w:rsid w:val="00C53C53"/>
    <w:rsid w:val="00C54602"/>
    <w:rsid w:val="00C54F31"/>
    <w:rsid w:val="00C56375"/>
    <w:rsid w:val="00C6281C"/>
    <w:rsid w:val="00C657DD"/>
    <w:rsid w:val="00C669AE"/>
    <w:rsid w:val="00C66EC3"/>
    <w:rsid w:val="00C82C54"/>
    <w:rsid w:val="00C83591"/>
    <w:rsid w:val="00C83F29"/>
    <w:rsid w:val="00C8429E"/>
    <w:rsid w:val="00CA0CFB"/>
    <w:rsid w:val="00CA1CFD"/>
    <w:rsid w:val="00CA27B2"/>
    <w:rsid w:val="00CA3750"/>
    <w:rsid w:val="00CB46F8"/>
    <w:rsid w:val="00CB783C"/>
    <w:rsid w:val="00CC5E34"/>
    <w:rsid w:val="00CD6A44"/>
    <w:rsid w:val="00CE31C9"/>
    <w:rsid w:val="00CE5741"/>
    <w:rsid w:val="00CF3FF0"/>
    <w:rsid w:val="00CF4C97"/>
    <w:rsid w:val="00CF4E6D"/>
    <w:rsid w:val="00CF6499"/>
    <w:rsid w:val="00CF6F82"/>
    <w:rsid w:val="00D0527E"/>
    <w:rsid w:val="00D058A6"/>
    <w:rsid w:val="00D058EB"/>
    <w:rsid w:val="00D05934"/>
    <w:rsid w:val="00D127FA"/>
    <w:rsid w:val="00D12DA2"/>
    <w:rsid w:val="00D13222"/>
    <w:rsid w:val="00D170D2"/>
    <w:rsid w:val="00D20E8E"/>
    <w:rsid w:val="00D22708"/>
    <w:rsid w:val="00D23176"/>
    <w:rsid w:val="00D3008B"/>
    <w:rsid w:val="00D30B60"/>
    <w:rsid w:val="00D3196E"/>
    <w:rsid w:val="00D32F4D"/>
    <w:rsid w:val="00D33517"/>
    <w:rsid w:val="00D3752C"/>
    <w:rsid w:val="00D41A7C"/>
    <w:rsid w:val="00D427B3"/>
    <w:rsid w:val="00D44F84"/>
    <w:rsid w:val="00D5109B"/>
    <w:rsid w:val="00D543E8"/>
    <w:rsid w:val="00D5542C"/>
    <w:rsid w:val="00D55EF1"/>
    <w:rsid w:val="00D627A9"/>
    <w:rsid w:val="00D62C6B"/>
    <w:rsid w:val="00D71619"/>
    <w:rsid w:val="00D7449A"/>
    <w:rsid w:val="00D76746"/>
    <w:rsid w:val="00D81165"/>
    <w:rsid w:val="00D93211"/>
    <w:rsid w:val="00D97454"/>
    <w:rsid w:val="00DA68C8"/>
    <w:rsid w:val="00DB225B"/>
    <w:rsid w:val="00DB3638"/>
    <w:rsid w:val="00DB53E0"/>
    <w:rsid w:val="00DB5D73"/>
    <w:rsid w:val="00DB61F9"/>
    <w:rsid w:val="00DB747A"/>
    <w:rsid w:val="00DC3E67"/>
    <w:rsid w:val="00DC6A0C"/>
    <w:rsid w:val="00DD0290"/>
    <w:rsid w:val="00DD772E"/>
    <w:rsid w:val="00DE114D"/>
    <w:rsid w:val="00DE1F64"/>
    <w:rsid w:val="00DE2093"/>
    <w:rsid w:val="00DE386C"/>
    <w:rsid w:val="00DE6A2D"/>
    <w:rsid w:val="00DE7759"/>
    <w:rsid w:val="00DF192D"/>
    <w:rsid w:val="00E0342F"/>
    <w:rsid w:val="00E0358B"/>
    <w:rsid w:val="00E044A8"/>
    <w:rsid w:val="00E04909"/>
    <w:rsid w:val="00E1039A"/>
    <w:rsid w:val="00E11B1C"/>
    <w:rsid w:val="00E125E1"/>
    <w:rsid w:val="00E139D7"/>
    <w:rsid w:val="00E15DB7"/>
    <w:rsid w:val="00E236F3"/>
    <w:rsid w:val="00E2645C"/>
    <w:rsid w:val="00E27B98"/>
    <w:rsid w:val="00E30A54"/>
    <w:rsid w:val="00E31728"/>
    <w:rsid w:val="00E35AD2"/>
    <w:rsid w:val="00E37D36"/>
    <w:rsid w:val="00E40097"/>
    <w:rsid w:val="00E4349A"/>
    <w:rsid w:val="00E45AE1"/>
    <w:rsid w:val="00E46A78"/>
    <w:rsid w:val="00E47215"/>
    <w:rsid w:val="00E50893"/>
    <w:rsid w:val="00E50F3E"/>
    <w:rsid w:val="00E510A0"/>
    <w:rsid w:val="00E511CC"/>
    <w:rsid w:val="00E561B3"/>
    <w:rsid w:val="00E56A92"/>
    <w:rsid w:val="00E6137C"/>
    <w:rsid w:val="00E621CE"/>
    <w:rsid w:val="00E638E5"/>
    <w:rsid w:val="00E65FA7"/>
    <w:rsid w:val="00E670C7"/>
    <w:rsid w:val="00E719B4"/>
    <w:rsid w:val="00E73115"/>
    <w:rsid w:val="00E811EB"/>
    <w:rsid w:val="00E86A8F"/>
    <w:rsid w:val="00E876F0"/>
    <w:rsid w:val="00E95627"/>
    <w:rsid w:val="00E95EFB"/>
    <w:rsid w:val="00E96025"/>
    <w:rsid w:val="00EA1DA4"/>
    <w:rsid w:val="00EA3E63"/>
    <w:rsid w:val="00EA713F"/>
    <w:rsid w:val="00EB193B"/>
    <w:rsid w:val="00EB231D"/>
    <w:rsid w:val="00EB2733"/>
    <w:rsid w:val="00EB687B"/>
    <w:rsid w:val="00EC1039"/>
    <w:rsid w:val="00EC17F4"/>
    <w:rsid w:val="00EC29E6"/>
    <w:rsid w:val="00EC3B64"/>
    <w:rsid w:val="00ED2A5A"/>
    <w:rsid w:val="00ED3281"/>
    <w:rsid w:val="00ED7F5F"/>
    <w:rsid w:val="00EE0167"/>
    <w:rsid w:val="00EE32E0"/>
    <w:rsid w:val="00EE4524"/>
    <w:rsid w:val="00EE48F7"/>
    <w:rsid w:val="00EE7671"/>
    <w:rsid w:val="00EF7BC5"/>
    <w:rsid w:val="00F000F0"/>
    <w:rsid w:val="00F03E7E"/>
    <w:rsid w:val="00F0661A"/>
    <w:rsid w:val="00F1196C"/>
    <w:rsid w:val="00F13B4A"/>
    <w:rsid w:val="00F21B08"/>
    <w:rsid w:val="00F21E59"/>
    <w:rsid w:val="00F24444"/>
    <w:rsid w:val="00F30100"/>
    <w:rsid w:val="00F31847"/>
    <w:rsid w:val="00F32A0A"/>
    <w:rsid w:val="00F374B5"/>
    <w:rsid w:val="00F377AD"/>
    <w:rsid w:val="00F508B6"/>
    <w:rsid w:val="00F50D3F"/>
    <w:rsid w:val="00F50EF4"/>
    <w:rsid w:val="00F519CA"/>
    <w:rsid w:val="00F70F58"/>
    <w:rsid w:val="00F72423"/>
    <w:rsid w:val="00F7591A"/>
    <w:rsid w:val="00F83D62"/>
    <w:rsid w:val="00F83F56"/>
    <w:rsid w:val="00F84813"/>
    <w:rsid w:val="00F85E08"/>
    <w:rsid w:val="00F96D62"/>
    <w:rsid w:val="00FA2AB3"/>
    <w:rsid w:val="00FA479D"/>
    <w:rsid w:val="00FA52C5"/>
    <w:rsid w:val="00FA6746"/>
    <w:rsid w:val="00FA709D"/>
    <w:rsid w:val="00FA74FD"/>
    <w:rsid w:val="00FA7F74"/>
    <w:rsid w:val="00FB799A"/>
    <w:rsid w:val="00FC2D59"/>
    <w:rsid w:val="00FC4878"/>
    <w:rsid w:val="00FC668D"/>
    <w:rsid w:val="00FC69E8"/>
    <w:rsid w:val="00FC7985"/>
    <w:rsid w:val="00FD10F7"/>
    <w:rsid w:val="00FD3780"/>
    <w:rsid w:val="00FD39E9"/>
    <w:rsid w:val="00FE26E8"/>
    <w:rsid w:val="00FE279B"/>
    <w:rsid w:val="00FE32A2"/>
    <w:rsid w:val="00FE60F0"/>
    <w:rsid w:val="00FE7CA4"/>
    <w:rsid w:val="00FF08E0"/>
    <w:rsid w:val="00FF2E5E"/>
    <w:rsid w:val="00FF3136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DocumentPartTemplate"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5:docId w15:val="{A4DED1F8-AA4E-4CE8-9F41-B221A1AB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aramond" w:eastAsia="Times New Roman" w:hAnsi="Garamond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6" w:unhideWhenUsed="1"/>
    <w:lsdException w:name="List Bullet 3" w:semiHidden="1" w:uiPriority="36" w:unhideWhenUsed="1"/>
    <w:lsdException w:name="List Bullet 4" w:semiHidden="1" w:uiPriority="36" w:unhideWhenUsed="1"/>
    <w:lsdException w:name="List Bullet 5" w:semiHidden="1" w:uiPriority="36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5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4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234"/>
    <w:pPr>
      <w:jc w:val="both"/>
    </w:pPr>
    <w:rPr>
      <w:rFonts w:ascii="Century Gothic" w:hAnsi="Century Gothic" w:cs="Calibri"/>
    </w:rPr>
  </w:style>
  <w:style w:type="paragraph" w:styleId="Titre1">
    <w:name w:val="heading 1"/>
    <w:basedOn w:val="Normal"/>
    <w:next w:val="Normal"/>
    <w:link w:val="Titre1Car"/>
    <w:qFormat/>
    <w:rsid w:val="00945364"/>
    <w:pPr>
      <w:jc w:val="left"/>
      <w:outlineLvl w:val="0"/>
    </w:pPr>
    <w:rPr>
      <w:b/>
      <w:color w:val="0070C0"/>
      <w:sz w:val="26"/>
      <w:szCs w:val="26"/>
      <w:u w:val="single"/>
    </w:rPr>
  </w:style>
  <w:style w:type="paragraph" w:styleId="Titre2">
    <w:name w:val="heading 2"/>
    <w:basedOn w:val="Normal"/>
    <w:next w:val="Normal"/>
    <w:link w:val="Titre2Car"/>
    <w:unhideWhenUsed/>
    <w:qFormat/>
    <w:rsid w:val="00024B9F"/>
    <w:pPr>
      <w:jc w:val="left"/>
      <w:outlineLvl w:val="1"/>
    </w:pPr>
    <w:rPr>
      <w:color w:val="0070C0"/>
    </w:rPr>
  </w:style>
  <w:style w:type="paragraph" w:styleId="Titre3">
    <w:name w:val="heading 3"/>
    <w:basedOn w:val="Normal"/>
    <w:next w:val="Normal"/>
    <w:link w:val="Titre3Car"/>
    <w:unhideWhenUsed/>
    <w:qFormat/>
    <w:rsid w:val="00413FFC"/>
    <w:pPr>
      <w:tabs>
        <w:tab w:val="left" w:pos="426"/>
      </w:tabs>
      <w:ind w:left="1" w:firstLine="425"/>
      <w:outlineLvl w:val="2"/>
    </w:pPr>
    <w:rPr>
      <w:b/>
      <w:i/>
      <w:color w:val="0070C0"/>
    </w:rPr>
  </w:style>
  <w:style w:type="paragraph" w:styleId="Titre4">
    <w:name w:val="heading 4"/>
    <w:basedOn w:val="Titre3"/>
    <w:next w:val="Normal"/>
    <w:link w:val="Titre4Car"/>
    <w:unhideWhenUsed/>
    <w:qFormat/>
    <w:rsid w:val="003A286E"/>
    <w:pPr>
      <w:ind w:left="720" w:firstLine="0"/>
      <w:outlineLvl w:val="3"/>
    </w:pPr>
    <w:rPr>
      <w:b w:val="0"/>
      <w:u w:val="single"/>
    </w:rPr>
  </w:style>
  <w:style w:type="paragraph" w:styleId="Titre5">
    <w:name w:val="heading 5"/>
    <w:basedOn w:val="Titre4"/>
    <w:next w:val="Normal"/>
    <w:link w:val="Titre5Car"/>
    <w:unhideWhenUsed/>
    <w:qFormat/>
    <w:rsid w:val="00816FC5"/>
    <w:pPr>
      <w:ind w:left="0"/>
      <w:outlineLvl w:val="4"/>
    </w:pPr>
    <w:rPr>
      <w:color w:val="auto"/>
      <w:sz w:val="18"/>
    </w:rPr>
  </w:style>
  <w:style w:type="paragraph" w:styleId="Titre6">
    <w:name w:val="heading 6"/>
    <w:basedOn w:val="Normal"/>
    <w:next w:val="Normal"/>
    <w:link w:val="Titre6Car"/>
    <w:unhideWhenUsed/>
    <w:qFormat/>
    <w:pPr>
      <w:keepNext/>
      <w:keepLines/>
      <w:spacing w:before="200" w:line="264" w:lineRule="auto"/>
      <w:jc w:val="center"/>
      <w:outlineLvl w:val="5"/>
    </w:pPr>
    <w:rPr>
      <w:rFonts w:ascii="Garamond" w:hAnsi="Garamond" w:cs="Times New Roman"/>
      <w:i/>
      <w:iCs/>
      <w:color w:val="000000"/>
      <w:sz w:val="21"/>
    </w:rPr>
  </w:style>
  <w:style w:type="paragraph" w:styleId="Titre7">
    <w:name w:val="heading 7"/>
    <w:basedOn w:val="Normal"/>
    <w:next w:val="Normal"/>
    <w:link w:val="Titre7Car"/>
    <w:unhideWhenUsed/>
    <w:qFormat/>
    <w:pPr>
      <w:keepNext/>
      <w:keepLines/>
      <w:spacing w:before="200" w:line="264" w:lineRule="auto"/>
      <w:jc w:val="center"/>
      <w:outlineLvl w:val="6"/>
    </w:pPr>
    <w:rPr>
      <w:rFonts w:ascii="Garamond" w:hAnsi="Garamond" w:cs="Times New Roman"/>
      <w:i/>
      <w:iCs/>
      <w:color w:val="A7B789"/>
      <w:sz w:val="21"/>
    </w:rPr>
  </w:style>
  <w:style w:type="paragraph" w:styleId="Titre8">
    <w:name w:val="heading 8"/>
    <w:basedOn w:val="Normal"/>
    <w:next w:val="Normal"/>
    <w:link w:val="Titre8Car"/>
    <w:unhideWhenUsed/>
    <w:qFormat/>
    <w:pPr>
      <w:keepNext/>
      <w:keepLines/>
      <w:spacing w:before="200" w:line="264" w:lineRule="auto"/>
      <w:jc w:val="center"/>
      <w:outlineLvl w:val="7"/>
    </w:pPr>
    <w:rPr>
      <w:rFonts w:ascii="Garamond" w:hAnsi="Garamond" w:cs="Times New Roman"/>
      <w:color w:val="000000"/>
    </w:rPr>
  </w:style>
  <w:style w:type="paragraph" w:styleId="Titre9">
    <w:name w:val="heading 9"/>
    <w:basedOn w:val="Normal"/>
    <w:next w:val="Normal"/>
    <w:link w:val="Titre9Car"/>
    <w:unhideWhenUsed/>
    <w:qFormat/>
    <w:pPr>
      <w:keepNext/>
      <w:keepLines/>
      <w:spacing w:before="200" w:line="264" w:lineRule="auto"/>
      <w:jc w:val="center"/>
      <w:outlineLvl w:val="8"/>
    </w:pPr>
    <w:rPr>
      <w:rFonts w:ascii="Garamond" w:hAnsi="Garamond" w:cs="Times New Roman"/>
      <w:i/>
      <w:iCs/>
      <w:color w:val="00000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945364"/>
    <w:rPr>
      <w:rFonts w:ascii="Century Gothic" w:hAnsi="Century Gothic"/>
      <w:b/>
      <w:color w:val="0070C0"/>
      <w:sz w:val="26"/>
      <w:szCs w:val="26"/>
      <w:u w:val="single"/>
    </w:rPr>
  </w:style>
  <w:style w:type="character" w:customStyle="1" w:styleId="Titre2Car">
    <w:name w:val="Titre 2 Car"/>
    <w:link w:val="Titre2"/>
    <w:rsid w:val="00024B9F"/>
    <w:rPr>
      <w:rFonts w:ascii="Century Gothic" w:hAnsi="Century Gothic"/>
      <w:color w:val="0070C0"/>
      <w:sz w:val="22"/>
      <w:szCs w:val="22"/>
    </w:rPr>
  </w:style>
  <w:style w:type="character" w:customStyle="1" w:styleId="Titre3Car">
    <w:name w:val="Titre 3 Car"/>
    <w:link w:val="Titre3"/>
    <w:rsid w:val="00413FFC"/>
    <w:rPr>
      <w:rFonts w:ascii="Century Gothic" w:hAnsi="Century Gothic" w:cs="Calibri"/>
      <w:b/>
      <w:i/>
      <w:color w:val="0070C0"/>
    </w:rPr>
  </w:style>
  <w:style w:type="character" w:customStyle="1" w:styleId="Titre4Car">
    <w:name w:val="Titre 4 Car"/>
    <w:link w:val="Titre4"/>
    <w:rsid w:val="003A286E"/>
    <w:rPr>
      <w:rFonts w:ascii="Century Gothic" w:hAnsi="Century Gothic" w:cs="Calibri"/>
      <w:i/>
      <w:color w:val="0070C0"/>
      <w:u w:val="single"/>
    </w:rPr>
  </w:style>
  <w:style w:type="character" w:customStyle="1" w:styleId="Titre5Car">
    <w:name w:val="Titre 5 Car"/>
    <w:link w:val="Titre5"/>
    <w:rsid w:val="00816FC5"/>
    <w:rPr>
      <w:rFonts w:ascii="Century Gothic" w:hAnsi="Century Gothic" w:cs="Calibri"/>
      <w:i/>
      <w:sz w:val="18"/>
      <w:u w:val="single"/>
    </w:rPr>
  </w:style>
  <w:style w:type="character" w:customStyle="1" w:styleId="Titre6Car">
    <w:name w:val="Titre 6 Car"/>
    <w:link w:val="Titre6"/>
    <w:rPr>
      <w:rFonts w:ascii="Garamond" w:eastAsia="Times New Roman" w:hAnsi="Garamond" w:cs="Times New Roman"/>
      <w:i/>
      <w:iCs/>
      <w:color w:val="000000"/>
      <w:sz w:val="21"/>
    </w:rPr>
  </w:style>
  <w:style w:type="character" w:customStyle="1" w:styleId="Titre7Car">
    <w:name w:val="Titre 7 Car"/>
    <w:link w:val="Titre7"/>
    <w:rPr>
      <w:rFonts w:ascii="Garamond" w:eastAsia="Times New Roman" w:hAnsi="Garamond" w:cs="Times New Roman"/>
      <w:i/>
      <w:iCs/>
      <w:color w:val="A7B789"/>
      <w:sz w:val="21"/>
    </w:rPr>
  </w:style>
  <w:style w:type="character" w:customStyle="1" w:styleId="Titre8Car">
    <w:name w:val="Titre 8 Car"/>
    <w:link w:val="Titre8"/>
    <w:rPr>
      <w:rFonts w:ascii="Garamond" w:eastAsia="Times New Roman" w:hAnsi="Garamond" w:cs="Times New Roman"/>
      <w:color w:val="000000"/>
      <w:sz w:val="20"/>
      <w:szCs w:val="20"/>
    </w:rPr>
  </w:style>
  <w:style w:type="character" w:customStyle="1" w:styleId="Titre9Car">
    <w:name w:val="Titre 9 Car"/>
    <w:link w:val="Titre9"/>
    <w:rPr>
      <w:rFonts w:ascii="Garamond" w:eastAsia="Times New Roman" w:hAnsi="Garamond" w:cs="Times New Roman"/>
      <w:i/>
      <w:iCs/>
      <w:color w:val="000000"/>
      <w:sz w:val="20"/>
      <w:szCs w:val="20"/>
    </w:rPr>
  </w:style>
  <w:style w:type="character" w:styleId="lev">
    <w:name w:val="Strong"/>
    <w:uiPriority w:val="22"/>
    <w:qFormat/>
    <w:rPr>
      <w:b/>
      <w:bCs/>
    </w:rPr>
  </w:style>
  <w:style w:type="character" w:styleId="Accentuation">
    <w:name w:val="Emphasis"/>
    <w:uiPriority w:val="20"/>
    <w:qFormat/>
    <w:rPr>
      <w:b/>
      <w:i/>
      <w:iCs/>
      <w:color w:val="6F6F74"/>
    </w:rPr>
  </w:style>
  <w:style w:type="character" w:customStyle="1" w:styleId="CaractrederfrenceIntense">
    <w:name w:val="Caractère de référence Intense"/>
    <w:uiPriority w:val="32"/>
    <w:rPr>
      <w:rFonts w:cs="Times New Roman"/>
      <w:b/>
      <w:color w:val="000000"/>
      <w:szCs w:val="20"/>
      <w:u w:val="single"/>
    </w:rPr>
  </w:style>
  <w:style w:type="character" w:customStyle="1" w:styleId="CaractrederfrenceDiscret">
    <w:name w:val="Caractère de référence Discret"/>
    <w:uiPriority w:val="31"/>
    <w:rPr>
      <w:rFonts w:cs="Times New Roman"/>
      <w:color w:val="000000"/>
      <w:szCs w:val="20"/>
      <w:u w:val="single"/>
    </w:rPr>
  </w:style>
  <w:style w:type="character" w:customStyle="1" w:styleId="Caractredetitredulivre">
    <w:name w:val="Caractère de titre du livre"/>
    <w:uiPriority w:val="33"/>
    <w:rPr>
      <w:rFonts w:ascii="Garamond" w:hAnsi="Garamond" w:cs="Times New Roman"/>
      <w:b/>
      <w:i/>
      <w:color w:val="000000"/>
      <w:szCs w:val="20"/>
    </w:rPr>
  </w:style>
  <w:style w:type="character" w:customStyle="1" w:styleId="CaractreEmphaseintense">
    <w:name w:val="Caractère Emphase intense"/>
    <w:uiPriority w:val="21"/>
    <w:rPr>
      <w:rFonts w:cs="Times New Roman"/>
      <w:b/>
      <w:i/>
      <w:color w:val="000000"/>
      <w:szCs w:val="20"/>
    </w:rPr>
  </w:style>
  <w:style w:type="character" w:customStyle="1" w:styleId="Caractredaccentuationdiscret">
    <w:name w:val="Caractère d’accentuation discret"/>
    <w:uiPriority w:val="19"/>
    <w:rPr>
      <w:rFonts w:cs="Times New Roman"/>
      <w:i/>
      <w:color w:val="00000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pPr>
      <w:pBdr>
        <w:top w:val="single" w:sz="12" w:space="4" w:color="6F6F74"/>
        <w:bottom w:val="double" w:sz="18" w:space="4" w:color="6F6F74"/>
      </w:pBdr>
      <w:spacing w:line="420" w:lineRule="auto"/>
    </w:pPr>
    <w:rPr>
      <w:rFonts w:ascii="Garamond" w:hAnsi="Garamond"/>
      <w:caps/>
      <w:color w:val="6F6F74"/>
      <w:spacing w:val="10"/>
    </w:rPr>
  </w:style>
  <w:style w:type="character" w:customStyle="1" w:styleId="CitationCar">
    <w:name w:val="Citation Car"/>
    <w:link w:val="Citation"/>
    <w:uiPriority w:val="29"/>
    <w:rPr>
      <w:rFonts w:ascii="Garamond" w:hAnsi="Garamond"/>
      <w:caps/>
      <w:color w:val="6F6F74"/>
      <w:spacing w:val="1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thickThinSmallGap" w:sz="48" w:space="8" w:color="6F6F74"/>
        <w:left w:val="thickThinSmallGap" w:sz="48" w:space="8" w:color="6F6F74"/>
        <w:bottom w:val="thinThickSmallGap" w:sz="48" w:space="8" w:color="6F6F74"/>
        <w:right w:val="thinThickSmallGap" w:sz="48" w:space="8" w:color="6F6F74"/>
      </w:pBdr>
      <w:shd w:val="clear" w:color="auto" w:fill="6F6F74"/>
      <w:spacing w:before="120" w:line="360" w:lineRule="auto"/>
      <w:ind w:left="288" w:right="288"/>
      <w:jc w:val="center"/>
    </w:pPr>
    <w:rPr>
      <w:rFonts w:ascii="Garamond" w:hAnsi="Garamond"/>
      <w:caps/>
      <w:color w:val="FFFFFF"/>
      <w:spacing w:val="6"/>
      <w:sz w:val="24"/>
    </w:rPr>
  </w:style>
  <w:style w:type="character" w:customStyle="1" w:styleId="CitationintenseCar">
    <w:name w:val="Citation intense Car"/>
    <w:link w:val="Citationintense"/>
    <w:uiPriority w:val="30"/>
    <w:rPr>
      <w:rFonts w:ascii="Garamond" w:eastAsia="Times New Roman" w:hAnsi="Garamond"/>
      <w:caps/>
      <w:color w:val="FFFFFF"/>
      <w:spacing w:val="6"/>
      <w:sz w:val="24"/>
      <w:shd w:val="clear" w:color="auto" w:fill="6F6F74"/>
    </w:rPr>
  </w:style>
  <w:style w:type="table" w:styleId="Grilledutableau">
    <w:name w:val="Table Grid"/>
    <w:basedOn w:val="TableauNormal"/>
    <w:uiPriority w:val="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-tte">
    <w:name w:val="header"/>
    <w:basedOn w:val="Normal"/>
    <w:link w:val="En-tteCar"/>
    <w:unhideWhenUsed/>
    <w:pPr>
      <w:tabs>
        <w:tab w:val="center" w:pos="4320"/>
        <w:tab w:val="right" w:pos="8640"/>
      </w:tabs>
    </w:pPr>
  </w:style>
  <w:style w:type="character" w:customStyle="1" w:styleId="En-tteCar">
    <w:name w:val="En-tête Car"/>
    <w:link w:val="En-tte"/>
    <w:rPr>
      <w:rFonts w:cs="Times New Roman"/>
      <w:color w:val="000000"/>
      <w:szCs w:val="20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link w:val="Pieddepage"/>
    <w:uiPriority w:val="99"/>
    <w:rPr>
      <w:rFonts w:cs="Times New Roman"/>
      <w:color w:val="000000"/>
      <w:szCs w:val="20"/>
    </w:rPr>
  </w:style>
  <w:style w:type="paragraph" w:styleId="Textedebulles">
    <w:name w:val="Balloon Text"/>
    <w:basedOn w:val="Normal"/>
    <w:link w:val="TextedebullesCar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rPr>
      <w:rFonts w:ascii="Tahoma" w:hAnsi="Tahoma" w:cs="Tahoma"/>
      <w:color w:val="000000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  <w:color w:val="46464A"/>
      <w:sz w:val="18"/>
      <w:szCs w:val="18"/>
    </w:rPr>
  </w:style>
  <w:style w:type="paragraph" w:styleId="Sansinterligne">
    <w:name w:val="No Spacing"/>
    <w:link w:val="SansinterligneCar"/>
    <w:uiPriority w:val="1"/>
    <w:qFormat/>
    <w:rPr>
      <w:sz w:val="22"/>
      <w:szCs w:val="22"/>
    </w:rPr>
  </w:style>
  <w:style w:type="character" w:customStyle="1" w:styleId="SansinterligneCar">
    <w:name w:val="Sans interligne Car"/>
    <w:basedOn w:val="Policepardfaut"/>
    <w:link w:val="Sansinterligne"/>
    <w:uiPriority w:val="1"/>
  </w:style>
  <w:style w:type="paragraph" w:styleId="Normalcentr">
    <w:name w:val="Block Text"/>
    <w:aliases w:val="Quote"/>
    <w:uiPriority w:val="40"/>
    <w:pPr>
      <w:pBdr>
        <w:top w:val="single" w:sz="2" w:space="10" w:color="A8A8AB"/>
        <w:bottom w:val="single" w:sz="24" w:space="10" w:color="A8A8AB"/>
      </w:pBdr>
      <w:spacing w:after="280"/>
      <w:ind w:left="1440" w:right="1440"/>
      <w:jc w:val="both"/>
    </w:pPr>
    <w:rPr>
      <w:color w:val="FFFFFF"/>
      <w:sz w:val="28"/>
      <w:szCs w:val="28"/>
    </w:rPr>
  </w:style>
  <w:style w:type="paragraph" w:styleId="Listepuces">
    <w:name w:val="List Bullet"/>
    <w:basedOn w:val="Normal"/>
    <w:uiPriority w:val="6"/>
    <w:unhideWhenUsed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6"/>
    <w:unhideWhenUsed/>
    <w:pPr>
      <w:numPr>
        <w:numId w:val="2"/>
      </w:numPr>
    </w:pPr>
  </w:style>
  <w:style w:type="paragraph" w:styleId="Listepuces3">
    <w:name w:val="List Bullet 3"/>
    <w:basedOn w:val="Normal"/>
    <w:uiPriority w:val="6"/>
    <w:unhideWhenUsed/>
    <w:pPr>
      <w:numPr>
        <w:numId w:val="3"/>
      </w:numPr>
    </w:pPr>
  </w:style>
  <w:style w:type="paragraph" w:styleId="Listepuces4">
    <w:name w:val="List Bullet 4"/>
    <w:basedOn w:val="Normal"/>
    <w:uiPriority w:val="6"/>
    <w:unhideWhenUsed/>
    <w:pPr>
      <w:numPr>
        <w:numId w:val="4"/>
      </w:numPr>
    </w:pPr>
  </w:style>
  <w:style w:type="paragraph" w:styleId="Listepuces5">
    <w:name w:val="List Bullet 5"/>
    <w:basedOn w:val="Normal"/>
    <w:uiPriority w:val="6"/>
    <w:unhideWhenUsed/>
    <w:pPr>
      <w:numPr>
        <w:numId w:val="5"/>
      </w:numPr>
    </w:pPr>
  </w:style>
  <w:style w:type="paragraph" w:styleId="TM1">
    <w:name w:val="toc 1"/>
    <w:basedOn w:val="Normal"/>
    <w:next w:val="Normal"/>
    <w:autoRedefine/>
    <w:uiPriority w:val="39"/>
    <w:unhideWhenUsed/>
    <w:rsid w:val="00243F95"/>
    <w:pPr>
      <w:spacing w:before="120"/>
      <w:jc w:val="left"/>
    </w:pPr>
    <w:rPr>
      <w:rFonts w:ascii="Calibri" w:hAnsi="Calibr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243F95"/>
    <w:pPr>
      <w:spacing w:before="120"/>
      <w:ind w:left="200"/>
      <w:jc w:val="left"/>
    </w:pPr>
    <w:rPr>
      <w:rFonts w:ascii="Calibri" w:hAnsi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pPr>
      <w:ind w:left="400"/>
      <w:jc w:val="left"/>
    </w:pPr>
    <w:rPr>
      <w:rFonts w:ascii="Calibri" w:hAnsi="Calibri"/>
    </w:rPr>
  </w:style>
  <w:style w:type="paragraph" w:styleId="TM4">
    <w:name w:val="toc 4"/>
    <w:basedOn w:val="Normal"/>
    <w:next w:val="Normal"/>
    <w:autoRedefine/>
    <w:uiPriority w:val="39"/>
    <w:unhideWhenUsed/>
    <w:pPr>
      <w:ind w:left="600"/>
      <w:jc w:val="left"/>
    </w:pPr>
    <w:rPr>
      <w:rFonts w:ascii="Calibri" w:hAnsi="Calibri"/>
    </w:rPr>
  </w:style>
  <w:style w:type="paragraph" w:styleId="TM5">
    <w:name w:val="toc 5"/>
    <w:basedOn w:val="Normal"/>
    <w:next w:val="Normal"/>
    <w:autoRedefine/>
    <w:uiPriority w:val="99"/>
    <w:unhideWhenUsed/>
    <w:pPr>
      <w:ind w:left="800"/>
      <w:jc w:val="left"/>
    </w:pPr>
    <w:rPr>
      <w:rFonts w:ascii="Calibri" w:hAnsi="Calibri"/>
    </w:rPr>
  </w:style>
  <w:style w:type="paragraph" w:styleId="TM6">
    <w:name w:val="toc 6"/>
    <w:basedOn w:val="Normal"/>
    <w:next w:val="Normal"/>
    <w:autoRedefine/>
    <w:uiPriority w:val="99"/>
    <w:unhideWhenUsed/>
    <w:pPr>
      <w:ind w:left="1000"/>
      <w:jc w:val="left"/>
    </w:pPr>
    <w:rPr>
      <w:rFonts w:ascii="Calibri" w:hAnsi="Calibri"/>
    </w:rPr>
  </w:style>
  <w:style w:type="paragraph" w:styleId="TM7">
    <w:name w:val="toc 7"/>
    <w:basedOn w:val="Normal"/>
    <w:next w:val="Normal"/>
    <w:autoRedefine/>
    <w:uiPriority w:val="99"/>
    <w:unhideWhenUsed/>
    <w:pPr>
      <w:ind w:left="1200"/>
      <w:jc w:val="left"/>
    </w:pPr>
    <w:rPr>
      <w:rFonts w:ascii="Calibri" w:hAnsi="Calibri"/>
    </w:rPr>
  </w:style>
  <w:style w:type="paragraph" w:styleId="TM8">
    <w:name w:val="toc 8"/>
    <w:basedOn w:val="Normal"/>
    <w:next w:val="Normal"/>
    <w:autoRedefine/>
    <w:uiPriority w:val="99"/>
    <w:unhideWhenUsed/>
    <w:pPr>
      <w:ind w:left="1400"/>
      <w:jc w:val="left"/>
    </w:pPr>
    <w:rPr>
      <w:rFonts w:ascii="Calibri" w:hAnsi="Calibri"/>
    </w:rPr>
  </w:style>
  <w:style w:type="paragraph" w:styleId="TM9">
    <w:name w:val="toc 9"/>
    <w:basedOn w:val="Normal"/>
    <w:next w:val="Normal"/>
    <w:autoRedefine/>
    <w:uiPriority w:val="99"/>
    <w:unhideWhenUsed/>
    <w:pPr>
      <w:ind w:left="1600"/>
      <w:jc w:val="left"/>
    </w:pPr>
    <w:rPr>
      <w:rFonts w:ascii="Calibri" w:hAnsi="Calibri"/>
    </w:rPr>
  </w:style>
  <w:style w:type="character" w:styleId="Lienhypertexte">
    <w:name w:val="Hyperlink"/>
    <w:uiPriority w:val="99"/>
    <w:unhideWhenUsed/>
    <w:rPr>
      <w:color w:val="000000"/>
      <w:u w:val="single"/>
    </w:rPr>
  </w:style>
  <w:style w:type="character" w:styleId="Titredulivre">
    <w:name w:val="Book Title"/>
    <w:uiPriority w:val="33"/>
    <w:qFormat/>
    <w:rPr>
      <w:b/>
      <w:bCs/>
      <w:caps w:val="0"/>
      <w:smallCaps/>
      <w:spacing w:val="10"/>
    </w:rPr>
  </w:style>
  <w:style w:type="character" w:styleId="Emphaseintense">
    <w:name w:val="Intense Emphasis"/>
    <w:uiPriority w:val="21"/>
    <w:qFormat/>
    <w:rPr>
      <w:b/>
      <w:bCs/>
      <w:i/>
      <w:iCs/>
      <w:caps w:val="0"/>
      <w:smallCaps w:val="0"/>
      <w:color w:val="000000"/>
    </w:rPr>
  </w:style>
  <w:style w:type="character" w:styleId="Rfrenceintense">
    <w:name w:val="Intense Reference"/>
    <w:uiPriority w:val="32"/>
    <w:qFormat/>
    <w:rPr>
      <w:b/>
      <w:bCs/>
      <w:caps w:val="0"/>
      <w:smallCaps w:val="0"/>
      <w:color w:val="46464A"/>
      <w:spacing w:val="5"/>
      <w:u w:val="single"/>
    </w:rPr>
  </w:style>
  <w:style w:type="character" w:customStyle="1" w:styleId="Accentuationdiscrte">
    <w:name w:val="Accentuation discrète"/>
    <w:uiPriority w:val="19"/>
    <w:qFormat/>
    <w:rPr>
      <w:i/>
      <w:iCs/>
      <w:color w:val="595959"/>
    </w:rPr>
  </w:style>
  <w:style w:type="character" w:styleId="Rfrenceple">
    <w:name w:val="Subtle Reference"/>
    <w:uiPriority w:val="31"/>
    <w:qFormat/>
    <w:rPr>
      <w:smallCaps/>
      <w:color w:val="000000"/>
      <w:u w:val="single"/>
    </w:rPr>
  </w:style>
  <w:style w:type="paragraph" w:styleId="Formuledepolitesse">
    <w:name w:val="Closing"/>
    <w:basedOn w:val="Normal"/>
    <w:link w:val="FormuledepolitesseCar"/>
    <w:uiPriority w:val="5"/>
    <w:unhideWhenUsed/>
    <w:qFormat/>
    <w:pPr>
      <w:spacing w:before="480" w:after="960"/>
      <w:contextualSpacing/>
      <w:jc w:val="center"/>
    </w:pPr>
    <w:rPr>
      <w:b/>
      <w:i/>
      <w:color w:val="46464A"/>
      <w:sz w:val="24"/>
    </w:rPr>
  </w:style>
  <w:style w:type="character" w:customStyle="1" w:styleId="FormuledepolitesseCar">
    <w:name w:val="Formule de politesse Car"/>
    <w:link w:val="Formuledepolitesse"/>
    <w:uiPriority w:val="5"/>
    <w:rPr>
      <w:b/>
      <w:i/>
      <w:color w:val="46464A"/>
      <w:sz w:val="24"/>
    </w:rPr>
  </w:style>
  <w:style w:type="paragraph" w:customStyle="1" w:styleId="Adressedudestinataire">
    <w:name w:val="Adresse du destinataire"/>
    <w:basedOn w:val="Sansinterligne"/>
    <w:link w:val="Texteadressedudestinataire"/>
    <w:uiPriority w:val="3"/>
    <w:qFormat/>
    <w:pPr>
      <w:spacing w:after="360"/>
      <w:contextualSpacing/>
      <w:jc w:val="center"/>
    </w:pPr>
  </w:style>
  <w:style w:type="character" w:customStyle="1" w:styleId="Texteadressedudestinataire">
    <w:name w:val="Texte adresse du destinataire"/>
    <w:basedOn w:val="Policepardfaut"/>
    <w:link w:val="Adressedudestinataire"/>
    <w:uiPriority w:val="3"/>
    <w:locked/>
  </w:style>
  <w:style w:type="paragraph" w:styleId="Salutations">
    <w:name w:val="Salutation"/>
    <w:basedOn w:val="Sansinterligne"/>
    <w:next w:val="Normal"/>
    <w:link w:val="SalutationsCar"/>
    <w:uiPriority w:val="4"/>
    <w:unhideWhenUsed/>
    <w:qFormat/>
    <w:pPr>
      <w:spacing w:before="480" w:after="480"/>
      <w:contextualSpacing/>
      <w:jc w:val="center"/>
    </w:pPr>
    <w:rPr>
      <w:b/>
      <w:caps/>
      <w:color w:val="46464A"/>
      <w:spacing w:val="20"/>
      <w:sz w:val="24"/>
    </w:rPr>
  </w:style>
  <w:style w:type="character" w:customStyle="1" w:styleId="SalutationsCar">
    <w:name w:val="Salutations Car"/>
    <w:link w:val="Salutations"/>
    <w:uiPriority w:val="4"/>
    <w:rPr>
      <w:b/>
      <w:caps/>
      <w:color w:val="46464A"/>
      <w:spacing w:val="20"/>
      <w:sz w:val="24"/>
    </w:rPr>
  </w:style>
  <w:style w:type="paragraph" w:customStyle="1" w:styleId="Adressedelexpditeur">
    <w:name w:val="Adresse de l’expéditeur"/>
    <w:basedOn w:val="Sansinterligne"/>
    <w:uiPriority w:val="2"/>
    <w:qFormat/>
    <w:pPr>
      <w:contextualSpacing/>
      <w:jc w:val="center"/>
    </w:pPr>
    <w:rPr>
      <w:sz w:val="24"/>
      <w:szCs w:val="24"/>
    </w:rPr>
  </w:style>
  <w:style w:type="paragraph" w:styleId="Sous-titre">
    <w:name w:val="Subtitle"/>
    <w:aliases w:val="Titre 33"/>
    <w:basedOn w:val="Normal"/>
    <w:next w:val="Normal"/>
    <w:link w:val="Sous-titreCar"/>
    <w:uiPriority w:val="11"/>
    <w:qFormat/>
    <w:pPr>
      <w:numPr>
        <w:ilvl w:val="1"/>
      </w:numPr>
      <w:jc w:val="center"/>
    </w:pPr>
    <w:rPr>
      <w:rFonts w:cs="Times New Roman"/>
      <w:iCs/>
      <w:color w:val="000000"/>
      <w:spacing w:val="15"/>
      <w:sz w:val="28"/>
      <w:szCs w:val="28"/>
    </w:rPr>
  </w:style>
  <w:style w:type="character" w:customStyle="1" w:styleId="Sous-titreCar">
    <w:name w:val="Sous-titre Car"/>
    <w:aliases w:val="Titre 33 Car"/>
    <w:link w:val="Sous-titre"/>
    <w:uiPriority w:val="11"/>
    <w:rPr>
      <w:rFonts w:eastAsia="Times New Roman" w:cs="Times New Roman"/>
      <w:iCs/>
      <w:color w:val="000000"/>
      <w:spacing w:val="15"/>
      <w:sz w:val="28"/>
      <w:szCs w:val="28"/>
    </w:rPr>
  </w:style>
  <w:style w:type="paragraph" w:styleId="Titre">
    <w:name w:val="Title"/>
    <w:aliases w:val="Titre 22"/>
    <w:basedOn w:val="Normal"/>
    <w:next w:val="Normal"/>
    <w:link w:val="TitreCar"/>
    <w:uiPriority w:val="10"/>
    <w:qFormat/>
    <w:pPr>
      <w:contextualSpacing/>
      <w:jc w:val="center"/>
    </w:pPr>
    <w:rPr>
      <w:rFonts w:ascii="Garamond" w:hAnsi="Garamond" w:cs="Times New Roman"/>
      <w:caps/>
      <w:color w:val="46464A"/>
      <w:spacing w:val="20"/>
      <w:kern w:val="28"/>
      <w:sz w:val="40"/>
      <w:szCs w:val="40"/>
    </w:rPr>
  </w:style>
  <w:style w:type="character" w:customStyle="1" w:styleId="TitreCar">
    <w:name w:val="Titre Car"/>
    <w:aliases w:val="Titre 22 Car"/>
    <w:link w:val="Titre"/>
    <w:uiPriority w:val="10"/>
    <w:rPr>
      <w:rFonts w:ascii="Garamond" w:eastAsia="Times New Roman" w:hAnsi="Garamond" w:cs="Times New Roman"/>
      <w:caps/>
      <w:color w:val="46464A"/>
      <w:spacing w:val="20"/>
      <w:kern w:val="28"/>
      <w:sz w:val="40"/>
      <w:szCs w:val="40"/>
    </w:rPr>
  </w:style>
  <w:style w:type="paragraph" w:styleId="Date">
    <w:name w:val="Date"/>
    <w:basedOn w:val="Normal"/>
    <w:next w:val="Normal"/>
    <w:link w:val="DateCar"/>
    <w:uiPriority w:val="99"/>
    <w:semiHidden/>
    <w:unhideWhenUsed/>
  </w:style>
  <w:style w:type="character" w:customStyle="1" w:styleId="DateCar">
    <w:name w:val="Date Car"/>
    <w:link w:val="Date"/>
    <w:uiPriority w:val="99"/>
    <w:semiHidden/>
    <w:rPr>
      <w:rFonts w:cs="Times New Roman"/>
      <w:color w:val="000000"/>
      <w:szCs w:val="20"/>
    </w:rPr>
  </w:style>
  <w:style w:type="character" w:styleId="Textedelespacerserv">
    <w:name w:val="Placeholder Text"/>
    <w:uiPriority w:val="99"/>
    <w:unhideWhenUsed/>
    <w:rPr>
      <w:color w:val="808080"/>
    </w:rPr>
  </w:style>
  <w:style w:type="paragraph" w:styleId="Signature">
    <w:name w:val="Signature"/>
    <w:basedOn w:val="Normal"/>
    <w:link w:val="SignatureCar"/>
    <w:uiPriority w:val="99"/>
    <w:unhideWhenUsed/>
    <w:qFormat/>
    <w:pPr>
      <w:contextualSpacing/>
      <w:jc w:val="center"/>
    </w:pPr>
  </w:style>
  <w:style w:type="character" w:customStyle="1" w:styleId="SignatureCar">
    <w:name w:val="Signature Car"/>
    <w:basedOn w:val="Policepardfaut"/>
    <w:link w:val="Signature"/>
    <w:uiPriority w:val="99"/>
  </w:style>
  <w:style w:type="table" w:customStyle="1" w:styleId="Style6">
    <w:name w:val="Style 6"/>
    <w:basedOn w:val="TableauNormal"/>
    <w:uiPriority w:val="26"/>
    <w:rPr>
      <w:color w:val="000000"/>
    </w:rPr>
    <w:tblPr>
      <w:tblBorders>
        <w:top w:val="single" w:sz="4" w:space="0" w:color="6F6F74"/>
        <w:left w:val="single" w:sz="4" w:space="0" w:color="6F6F74"/>
        <w:bottom w:val="single" w:sz="4" w:space="0" w:color="6F6F74"/>
        <w:right w:val="single" w:sz="4" w:space="0" w:color="6F6F74"/>
        <w:insideH w:val="single" w:sz="4" w:space="0" w:color="FFFFFF"/>
        <w:insideV w:val="single" w:sz="4" w:space="0" w:color="FFFFFF"/>
      </w:tblBorders>
    </w:tblPr>
    <w:tcPr>
      <w:shd w:val="clear" w:color="auto" w:fill="E2E2E3"/>
    </w:tcPr>
    <w:tblStylePr w:type="firstRow">
      <w:rPr>
        <w:b/>
        <w:bCs/>
        <w:color w:val="46464A"/>
      </w:rPr>
      <w:tblPr/>
      <w:tcPr>
        <w:shd w:val="clear" w:color="auto" w:fill="F0F0F1"/>
      </w:tcPr>
    </w:tblStylePr>
    <w:tblStylePr w:type="lastRow">
      <w:rPr>
        <w:b/>
        <w:bCs/>
        <w:color w:val="FFFFFF"/>
      </w:rPr>
      <w:tblPr/>
      <w:tcPr>
        <w:shd w:val="clear" w:color="auto" w:fill="6F6F74"/>
      </w:tcPr>
    </w:tblStylePr>
    <w:tblStylePr w:type="firstCol">
      <w:rPr>
        <w:b/>
        <w:bCs/>
        <w:color w:val="46464A"/>
      </w:rPr>
    </w:tblStylePr>
    <w:tblStylePr w:type="lastCol">
      <w:rPr>
        <w:color w:val="000000"/>
      </w:rPr>
    </w:tblStylePr>
  </w:style>
  <w:style w:type="paragraph" w:customStyle="1" w:styleId="Textededate">
    <w:name w:val="Texte de date"/>
    <w:basedOn w:val="Normal"/>
    <w:uiPriority w:val="35"/>
    <w:pPr>
      <w:spacing w:before="720"/>
      <w:contextualSpacing/>
    </w:pPr>
  </w:style>
  <w:style w:type="paragraph" w:styleId="Paragraphedeliste">
    <w:name w:val="List Paragraph"/>
    <w:basedOn w:val="Normal"/>
    <w:uiPriority w:val="34"/>
    <w:qFormat/>
    <w:pPr>
      <w:spacing w:after="160"/>
      <w:ind w:left="1008" w:hanging="288"/>
      <w:contextualSpacing/>
    </w:pPr>
    <w:rPr>
      <w:rFonts w:eastAsia="Garamond"/>
      <w:sz w:val="21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pPr>
      <w:spacing w:before="480" w:line="300" w:lineRule="auto"/>
      <w:jc w:val="both"/>
      <w:outlineLvl w:val="9"/>
    </w:pPr>
    <w:rPr>
      <w:b w:val="0"/>
      <w:bCs/>
      <w:caps/>
      <w:color w:val="6F6F74"/>
      <w:sz w:val="28"/>
      <w:szCs w:val="28"/>
    </w:rPr>
  </w:style>
  <w:style w:type="paragraph" w:customStyle="1" w:styleId="CarCarCarCarCarCar2CarCarCar">
    <w:name w:val="Car Car Car Car Car Car2 Car Car Car"/>
    <w:basedOn w:val="Normal"/>
    <w:rsid w:val="000641D5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lang w:val="en-US" w:eastAsia="en-US"/>
    </w:rPr>
  </w:style>
  <w:style w:type="paragraph" w:styleId="Retraitnormal">
    <w:name w:val="Normal Indent"/>
    <w:basedOn w:val="Normal"/>
    <w:rsid w:val="000641D5"/>
    <w:pPr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hAnsi="Times New Roman"/>
    </w:rPr>
  </w:style>
  <w:style w:type="character" w:styleId="Appelnotedebasdep">
    <w:name w:val="footnote reference"/>
    <w:semiHidden/>
    <w:rsid w:val="000641D5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0641D5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</w:rPr>
  </w:style>
  <w:style w:type="character" w:customStyle="1" w:styleId="NotedebasdepageCar">
    <w:name w:val="Note de bas de page Car"/>
    <w:link w:val="Notedebasdepage"/>
    <w:semiHidden/>
    <w:rsid w:val="000641D5"/>
    <w:rPr>
      <w:rFonts w:ascii="Times New Roman" w:hAnsi="Times New Roman"/>
    </w:rPr>
  </w:style>
  <w:style w:type="character" w:styleId="Numrodepage">
    <w:name w:val="page number"/>
    <w:rsid w:val="000641D5"/>
  </w:style>
  <w:style w:type="paragraph" w:styleId="Retraitcorpsdetexte">
    <w:name w:val="Body Text Indent"/>
    <w:basedOn w:val="Normal"/>
    <w:link w:val="RetraitcorpsdetexteCar"/>
    <w:rsid w:val="000641D5"/>
    <w:pPr>
      <w:overflowPunct w:val="0"/>
      <w:autoSpaceDE w:val="0"/>
      <w:autoSpaceDN w:val="0"/>
      <w:adjustRightInd w:val="0"/>
      <w:ind w:left="426"/>
      <w:jc w:val="left"/>
      <w:textAlignment w:val="baseline"/>
    </w:pPr>
    <w:rPr>
      <w:rFonts w:ascii="Arial" w:hAnsi="Arial"/>
      <w:sz w:val="24"/>
    </w:rPr>
  </w:style>
  <w:style w:type="character" w:customStyle="1" w:styleId="RetraitcorpsdetexteCar">
    <w:name w:val="Retrait corps de texte Car"/>
    <w:link w:val="Retraitcorpsdetexte"/>
    <w:rsid w:val="000641D5"/>
    <w:rPr>
      <w:rFonts w:ascii="Arial" w:hAnsi="Arial"/>
      <w:sz w:val="24"/>
    </w:rPr>
  </w:style>
  <w:style w:type="character" w:styleId="Marquedecommentaire">
    <w:name w:val="annotation reference"/>
    <w:semiHidden/>
    <w:rsid w:val="000641D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641D5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</w:rPr>
  </w:style>
  <w:style w:type="character" w:customStyle="1" w:styleId="CommentaireCar">
    <w:name w:val="Commentaire Car"/>
    <w:link w:val="Commentaire"/>
    <w:semiHidden/>
    <w:rsid w:val="000641D5"/>
    <w:rPr>
      <w:rFonts w:ascii="Times New Roman" w:hAnsi="Times New Roman"/>
    </w:rPr>
  </w:style>
  <w:style w:type="character" w:customStyle="1" w:styleId="ObjetducommentaireCar">
    <w:name w:val="Objet du commentaire Car"/>
    <w:link w:val="Objetducommentaire"/>
    <w:semiHidden/>
    <w:rsid w:val="000641D5"/>
    <w:rPr>
      <w:rFonts w:ascii="Times New Roman" w:hAnsi="Times New Roman"/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641D5"/>
    <w:rPr>
      <w:b/>
      <w:bCs/>
    </w:rPr>
  </w:style>
  <w:style w:type="paragraph" w:styleId="Retraitcorpsdetexte2">
    <w:name w:val="Body Text Indent 2"/>
    <w:basedOn w:val="Normal"/>
    <w:link w:val="Retraitcorpsdetexte2Car"/>
    <w:rsid w:val="000641D5"/>
    <w:pPr>
      <w:overflowPunct w:val="0"/>
      <w:autoSpaceDE w:val="0"/>
      <w:autoSpaceDN w:val="0"/>
      <w:adjustRightInd w:val="0"/>
      <w:ind w:left="709"/>
      <w:textAlignment w:val="baseline"/>
    </w:pPr>
    <w:rPr>
      <w:rFonts w:ascii="Arial" w:hAnsi="Arial"/>
      <w:sz w:val="24"/>
    </w:rPr>
  </w:style>
  <w:style w:type="character" w:customStyle="1" w:styleId="Retraitcorpsdetexte2Car">
    <w:name w:val="Retrait corps de texte 2 Car"/>
    <w:link w:val="Retraitcorpsdetexte2"/>
    <w:rsid w:val="000641D5"/>
    <w:rPr>
      <w:rFonts w:ascii="Arial" w:hAnsi="Arial"/>
      <w:sz w:val="24"/>
    </w:rPr>
  </w:style>
  <w:style w:type="paragraph" w:styleId="Retraitcorpsdetexte3">
    <w:name w:val="Body Text Indent 3"/>
    <w:basedOn w:val="Normal"/>
    <w:link w:val="Retraitcorpsdetexte3Car"/>
    <w:rsid w:val="000641D5"/>
    <w:pPr>
      <w:overflowPunct w:val="0"/>
      <w:autoSpaceDE w:val="0"/>
      <w:autoSpaceDN w:val="0"/>
      <w:adjustRightInd w:val="0"/>
      <w:ind w:left="850" w:hanging="141"/>
      <w:textAlignment w:val="baseline"/>
    </w:pPr>
    <w:rPr>
      <w:rFonts w:ascii="Arial" w:hAnsi="Arial"/>
      <w:sz w:val="24"/>
    </w:rPr>
  </w:style>
  <w:style w:type="character" w:customStyle="1" w:styleId="Retraitcorpsdetexte3Car">
    <w:name w:val="Retrait corps de texte 3 Car"/>
    <w:link w:val="Retraitcorpsdetexte3"/>
    <w:rsid w:val="000641D5"/>
    <w:rPr>
      <w:rFonts w:ascii="Arial" w:hAnsi="Arial"/>
      <w:sz w:val="24"/>
    </w:rPr>
  </w:style>
  <w:style w:type="paragraph" w:styleId="Corpsdetexte">
    <w:name w:val="Body Text"/>
    <w:basedOn w:val="Normal"/>
    <w:link w:val="CorpsdetexteCar"/>
    <w:rsid w:val="000641D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character" w:customStyle="1" w:styleId="CorpsdetexteCar">
    <w:name w:val="Corps de texte Car"/>
    <w:link w:val="Corpsdetexte"/>
    <w:rsid w:val="000641D5"/>
    <w:rPr>
      <w:rFonts w:ascii="Arial" w:hAnsi="Arial"/>
      <w:sz w:val="24"/>
    </w:rPr>
  </w:style>
  <w:style w:type="paragraph" w:styleId="Corpsdetexte2">
    <w:name w:val="Body Text 2"/>
    <w:basedOn w:val="Normal"/>
    <w:link w:val="Corpsdetexte2Car"/>
    <w:rsid w:val="000641D5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sz w:val="24"/>
    </w:rPr>
  </w:style>
  <w:style w:type="character" w:customStyle="1" w:styleId="Corpsdetexte2Car">
    <w:name w:val="Corps de texte 2 Car"/>
    <w:link w:val="Corpsdetexte2"/>
    <w:rsid w:val="000641D5"/>
    <w:rPr>
      <w:rFonts w:ascii="Arial" w:hAnsi="Arial"/>
      <w:sz w:val="24"/>
    </w:rPr>
  </w:style>
  <w:style w:type="paragraph" w:styleId="Corpsdetexte3">
    <w:name w:val="Body Text 3"/>
    <w:basedOn w:val="Normal"/>
    <w:link w:val="Corpsdetexte3Car"/>
    <w:rsid w:val="000641D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6"/>
    </w:rPr>
  </w:style>
  <w:style w:type="character" w:customStyle="1" w:styleId="Corpsdetexte3Car">
    <w:name w:val="Corps de texte 3 Car"/>
    <w:link w:val="Corpsdetexte3"/>
    <w:rsid w:val="000641D5"/>
    <w:rPr>
      <w:rFonts w:ascii="Times New Roman" w:hAnsi="Times New Roman"/>
      <w:sz w:val="26"/>
    </w:rPr>
  </w:style>
  <w:style w:type="paragraph" w:customStyle="1" w:styleId="NormalWeb9">
    <w:name w:val="Normal (Web)9"/>
    <w:basedOn w:val="Normal"/>
    <w:rsid w:val="000641D5"/>
    <w:pPr>
      <w:spacing w:before="240" w:after="120"/>
      <w:jc w:val="left"/>
    </w:pPr>
    <w:rPr>
      <w:rFonts w:ascii="Times New Roman" w:hAnsi="Times New Roman"/>
      <w:sz w:val="17"/>
      <w:szCs w:val="17"/>
    </w:rPr>
  </w:style>
  <w:style w:type="paragraph" w:customStyle="1" w:styleId="Default">
    <w:name w:val="Default"/>
    <w:rsid w:val="000641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641D5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SOUSPAR">
    <w:name w:val="SOUSPAR"/>
    <w:basedOn w:val="Normal"/>
    <w:rsid w:val="000641D5"/>
    <w:pPr>
      <w:tabs>
        <w:tab w:val="left" w:pos="1152"/>
        <w:tab w:val="left" w:pos="2304"/>
      </w:tabs>
      <w:spacing w:line="240" w:lineRule="exact"/>
      <w:ind w:left="426" w:hanging="2302"/>
    </w:pPr>
    <w:rPr>
      <w:rFonts w:ascii="Arial" w:hAnsi="Arial"/>
      <w:sz w:val="24"/>
    </w:rPr>
  </w:style>
  <w:style w:type="paragraph" w:customStyle="1" w:styleId="CarCarCarCarCarCar">
    <w:name w:val="Car Car Car Car Car Car"/>
    <w:basedOn w:val="Normal"/>
    <w:rsid w:val="00667D48"/>
    <w:pPr>
      <w:spacing w:after="160" w:line="240" w:lineRule="exact"/>
      <w:jc w:val="left"/>
    </w:pPr>
    <w:rPr>
      <w:rFonts w:ascii="Tahoma" w:hAnsi="Tahoma"/>
      <w:lang w:val="en-US" w:eastAsia="en-US"/>
    </w:rPr>
  </w:style>
  <w:style w:type="character" w:styleId="Emphaseple">
    <w:name w:val="Subtle Emphasis"/>
    <w:aliases w:val="Titre 44"/>
    <w:uiPriority w:val="19"/>
    <w:qFormat/>
    <w:rsid w:val="003A286E"/>
    <w:rPr>
      <w:rFonts w:ascii="Century Gothic" w:hAnsi="Century Gothic" w:cs="Calibri"/>
      <w:i/>
      <w:sz w:val="20"/>
      <w:szCs w:val="20"/>
      <w:u w:val="single"/>
    </w:rPr>
  </w:style>
  <w:style w:type="numbering" w:customStyle="1" w:styleId="List0">
    <w:name w:val="List 0"/>
    <w:basedOn w:val="Aucuneliste"/>
    <w:rsid w:val="00A339DD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0523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56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4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59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56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81794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7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9240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0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6\BlackTieMergeLett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F48D-1C10-4DEE-BC40-89AA365D0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BlackTieMergeLetter.dotx</Template>
  <TotalTime>14</TotalTime>
  <Pages>12</Pages>
  <Words>3307</Words>
  <Characters>18194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CNAMTS</Company>
  <LinksUpToDate>false</LinksUpToDate>
  <CharactersWithSpaces>21459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NAKACHE-02548</dc:creator>
  <cp:lastModifiedBy>ABRIAT LAURE (CPAM EURE)</cp:lastModifiedBy>
  <cp:revision>8</cp:revision>
  <cp:lastPrinted>2019-03-12T12:59:00Z</cp:lastPrinted>
  <dcterms:created xsi:type="dcterms:W3CDTF">2025-10-03T09:58:00Z</dcterms:created>
  <dcterms:modified xsi:type="dcterms:W3CDTF">2025-10-03T12:13:00Z</dcterms:modified>
</cp:coreProperties>
</file>